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ECA8DE9" w:rsidR="00BF7F06" w:rsidRDefault="008156E6" w:rsidP="009E4AB7">
      <w:pPr>
        <w:rPr>
          <w:rFonts w:ascii="Calibri" w:hAnsi="Calibri" w:cs="Calibri"/>
          <w:b/>
          <w:bCs/>
        </w:rPr>
      </w:pPr>
      <w:r>
        <w:rPr>
          <w:rFonts w:ascii="Calibri" w:hAnsi="Calibri" w:cs="Calibri"/>
          <w:b/>
          <w:bCs/>
        </w:rPr>
        <w:t>Boot Camp</w:t>
      </w:r>
    </w:p>
    <w:p w14:paraId="51EA1E36" w14:textId="45533C34" w:rsidR="008156E6" w:rsidRPr="00A11D21" w:rsidRDefault="00B62DAD" w:rsidP="009E4AB7">
      <w:pPr>
        <w:rPr>
          <w:rFonts w:ascii="Calibri" w:hAnsi="Calibri" w:cs="Calibri"/>
          <w:b/>
          <w:bCs/>
        </w:rPr>
      </w:pPr>
      <w:r>
        <w:rPr>
          <w:rFonts w:ascii="Calibri" w:hAnsi="Calibri" w:cs="Calibri"/>
          <w:b/>
          <w:bCs/>
        </w:rPr>
        <w:t>Courage</w:t>
      </w:r>
      <w:r w:rsidR="008156E6">
        <w:rPr>
          <w:rFonts w:ascii="Calibri" w:hAnsi="Calibri" w:cs="Calibri"/>
          <w:b/>
          <w:bCs/>
        </w:rPr>
        <w:t xml:space="preserve"> (Part </w:t>
      </w:r>
      <w:r>
        <w:rPr>
          <w:rFonts w:ascii="Calibri" w:hAnsi="Calibri" w:cs="Calibri"/>
          <w:b/>
          <w:bCs/>
        </w:rPr>
        <w:t>2</w:t>
      </w:r>
      <w:r w:rsidR="008156E6">
        <w:rPr>
          <w:rFonts w:ascii="Calibri" w:hAnsi="Calibri" w:cs="Calibri"/>
          <w:b/>
          <w:bCs/>
        </w:rPr>
        <w:t xml:space="preserve"> of 4)</w:t>
      </w:r>
    </w:p>
    <w:p w14:paraId="156A3DE0" w14:textId="631F207A" w:rsidR="007A6325" w:rsidRPr="00A11D21" w:rsidRDefault="00B62DAD" w:rsidP="009E4AB7">
      <w:pPr>
        <w:rPr>
          <w:rFonts w:ascii="Calibri" w:hAnsi="Calibri" w:cs="Calibri"/>
          <w:b/>
          <w:bCs/>
        </w:rPr>
      </w:pPr>
      <w:r>
        <w:rPr>
          <w:rFonts w:ascii="Calibri" w:hAnsi="Calibri" w:cs="Calibri"/>
          <w:b/>
          <w:bCs/>
        </w:rPr>
        <w:t>2 Samuel 23:8-21</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6B1BA22A" w14:textId="74DE0D04" w:rsidR="00B62DAD" w:rsidRPr="00B62DAD" w:rsidRDefault="00B62DAD" w:rsidP="00B62DAD">
      <w:pPr>
        <w:spacing w:line="276" w:lineRule="auto"/>
        <w:rPr>
          <w:rFonts w:ascii="Calibri" w:hAnsi="Calibri"/>
        </w:rPr>
      </w:pPr>
      <w:r w:rsidRPr="00B62DAD">
        <w:rPr>
          <w:rFonts w:ascii="Calibri" w:hAnsi="Calibri"/>
        </w:rPr>
        <w:t xml:space="preserve">Today I want to talk to you about courage. Courage is one of the greatest things that we can experience to face whatever it is we're going through. </w:t>
      </w:r>
    </w:p>
    <w:p w14:paraId="1E2921F1" w14:textId="77777777" w:rsidR="00B62DAD" w:rsidRPr="00B62DAD" w:rsidRDefault="00B62DAD" w:rsidP="00B62DAD">
      <w:pPr>
        <w:spacing w:line="276" w:lineRule="auto"/>
        <w:rPr>
          <w:rFonts w:ascii="Calibri" w:hAnsi="Calibri"/>
        </w:rPr>
      </w:pPr>
    </w:p>
    <w:p w14:paraId="2B07D79E" w14:textId="4723252D" w:rsidR="00B62DAD" w:rsidRPr="00B62DAD" w:rsidRDefault="00B62DAD" w:rsidP="00B62DAD">
      <w:pPr>
        <w:spacing w:line="276" w:lineRule="auto"/>
        <w:rPr>
          <w:rFonts w:ascii="Calibri" w:hAnsi="Calibri"/>
        </w:rPr>
      </w:pPr>
      <w:r w:rsidRPr="00B62DAD">
        <w:rPr>
          <w:rFonts w:ascii="Calibri" w:hAnsi="Calibri"/>
        </w:rPr>
        <w:t>It's no coincidence that the number one command in the Bible is</w:t>
      </w:r>
      <w:r w:rsidR="0007360B">
        <w:rPr>
          <w:rFonts w:ascii="Calibri" w:hAnsi="Calibri"/>
        </w:rPr>
        <w:t>,</w:t>
      </w:r>
      <w:r w:rsidRPr="00B62DAD">
        <w:rPr>
          <w:rFonts w:ascii="Calibri" w:hAnsi="Calibri"/>
        </w:rPr>
        <w:t xml:space="preserve"> “</w:t>
      </w:r>
      <w:r w:rsidR="0007360B">
        <w:rPr>
          <w:rFonts w:ascii="Calibri" w:hAnsi="Calibri"/>
        </w:rPr>
        <w:t>D</w:t>
      </w:r>
      <w:r w:rsidRPr="00B62DAD">
        <w:rPr>
          <w:rFonts w:ascii="Calibri" w:hAnsi="Calibri"/>
        </w:rPr>
        <w:t>o not be afraid.” I think perhaps God knew that when He inspired the writers of Scripture, because He knew that courage would be in great demand. God wants us to be courageous. We need to be courageous, but sometimes having courage can be very difficult.</w:t>
      </w:r>
    </w:p>
    <w:p w14:paraId="66E7A3A9" w14:textId="77777777" w:rsidR="00B62DAD" w:rsidRPr="00B62DAD" w:rsidRDefault="00B62DAD" w:rsidP="00B62DAD">
      <w:pPr>
        <w:spacing w:line="276" w:lineRule="auto"/>
        <w:rPr>
          <w:rFonts w:ascii="Calibri" w:hAnsi="Calibri"/>
        </w:rPr>
      </w:pPr>
    </w:p>
    <w:p w14:paraId="5F7E6D60" w14:textId="77777777" w:rsidR="00B62DAD" w:rsidRPr="00B62DAD" w:rsidRDefault="00B62DAD" w:rsidP="00B62DAD">
      <w:pPr>
        <w:spacing w:line="276" w:lineRule="auto"/>
        <w:rPr>
          <w:rFonts w:ascii="Calibri" w:hAnsi="Calibri"/>
        </w:rPr>
      </w:pPr>
      <w:r w:rsidRPr="00B62DAD">
        <w:rPr>
          <w:rFonts w:ascii="Calibri" w:hAnsi="Calibri"/>
        </w:rPr>
        <w:t xml:space="preserve">King David is perhaps one of the greatest examples of courage in the Bible. In the Old Testament he's the second king of Israel. He goes through a great struggle in his life, as he's been ousted from his kingdom. He's now hiding in a cave. He once sat on the throne of Israel. He's had to run away and hide out. He's terrified. He's not in the same position he was before. As we see in 2 Samuel, God blessed David with a group called “the mighty men.” </w:t>
      </w:r>
    </w:p>
    <w:p w14:paraId="1036D3B2" w14:textId="77777777" w:rsidR="00B62DAD" w:rsidRPr="00B62DAD" w:rsidRDefault="00B62DAD" w:rsidP="00B62DAD">
      <w:pPr>
        <w:spacing w:line="276" w:lineRule="auto"/>
        <w:rPr>
          <w:rFonts w:ascii="Calibri" w:hAnsi="Calibri"/>
        </w:rPr>
      </w:pPr>
    </w:p>
    <w:p w14:paraId="226402A5" w14:textId="77777777" w:rsidR="00B62DAD" w:rsidRPr="00B62DAD" w:rsidRDefault="00B62DAD" w:rsidP="00B62DAD">
      <w:pPr>
        <w:spacing w:line="276" w:lineRule="auto"/>
        <w:rPr>
          <w:rFonts w:ascii="Calibri" w:hAnsi="Calibri"/>
        </w:rPr>
      </w:pPr>
      <w:r w:rsidRPr="00B62DAD">
        <w:rPr>
          <w:rFonts w:ascii="Calibri" w:hAnsi="Calibri"/>
        </w:rPr>
        <w:t xml:space="preserve">David was a valiant warrior. He was a man of great bravery. But he also attracted to himself a group of warriors who had the same courage and passion he did. I believe that when you're a leader, you will attract people like yourself. David is a man of courage and he attracts men of courage. </w:t>
      </w:r>
    </w:p>
    <w:p w14:paraId="71C64982" w14:textId="77777777" w:rsidR="00B62DAD" w:rsidRPr="00B62DAD" w:rsidRDefault="00B62DAD" w:rsidP="00B62DAD">
      <w:pPr>
        <w:spacing w:line="276" w:lineRule="auto"/>
        <w:rPr>
          <w:rFonts w:ascii="Calibri" w:hAnsi="Calibri"/>
        </w:rPr>
      </w:pPr>
    </w:p>
    <w:p w14:paraId="5EFEEAB3" w14:textId="77777777" w:rsidR="00B62DAD" w:rsidRPr="00B62DAD" w:rsidRDefault="00B62DAD" w:rsidP="00B62DAD">
      <w:pPr>
        <w:spacing w:line="276" w:lineRule="auto"/>
        <w:rPr>
          <w:rFonts w:ascii="Calibri" w:hAnsi="Calibri"/>
        </w:rPr>
      </w:pPr>
      <w:r w:rsidRPr="00B62DAD">
        <w:rPr>
          <w:rFonts w:ascii="Calibri" w:hAnsi="Calibri"/>
        </w:rPr>
        <w:t xml:space="preserve">The mighty men of David are a motley crew. When you read about them in the Old Testament, they're kind of a combination between an Army ranger, a Ninja Warrior, an NFL linebacker, a UFC fighter, and an outlaw all wrapped together (if you could just kind of get that in your mind). These are a shady bunch of men. They probably have very checkered pasts, to say the least. Yet the grace of God has entered into their life. They're loyal to the Lord and they're loyal to David. When David was hiding out from King Saul, running for his life before he sat on the kingdom, these men protected David and helped him become king. </w:t>
      </w:r>
    </w:p>
    <w:p w14:paraId="747EB336" w14:textId="77777777" w:rsidR="00B62DAD" w:rsidRPr="00B62DAD" w:rsidRDefault="00B62DAD" w:rsidP="00B62DAD">
      <w:pPr>
        <w:spacing w:line="276" w:lineRule="auto"/>
        <w:rPr>
          <w:rFonts w:ascii="Calibri" w:hAnsi="Calibri"/>
        </w:rPr>
      </w:pPr>
    </w:p>
    <w:p w14:paraId="3BAE04D2" w14:textId="77777777" w:rsidR="00B62DAD" w:rsidRPr="00B62DAD" w:rsidRDefault="00B62DAD" w:rsidP="00B62DAD">
      <w:pPr>
        <w:spacing w:line="276" w:lineRule="auto"/>
        <w:rPr>
          <w:rFonts w:ascii="Calibri" w:hAnsi="Calibri"/>
        </w:rPr>
      </w:pPr>
      <w:r w:rsidRPr="00B62DAD">
        <w:rPr>
          <w:rFonts w:ascii="Calibri" w:hAnsi="Calibri"/>
        </w:rPr>
        <w:t xml:space="preserve">David now is the king, but he's been ousted. The same men have gathered to him again. They're hiding out in a cave called the Cave of </w:t>
      </w:r>
      <w:proofErr w:type="spellStart"/>
      <w:r w:rsidRPr="00B62DAD">
        <w:rPr>
          <w:rFonts w:ascii="Calibri" w:hAnsi="Calibri"/>
        </w:rPr>
        <w:t>Adullam</w:t>
      </w:r>
      <w:proofErr w:type="spellEnd"/>
      <w:r w:rsidRPr="00B62DAD">
        <w:rPr>
          <w:rFonts w:ascii="Calibri" w:hAnsi="Calibri"/>
        </w:rPr>
        <w:t>. David is not feeling very courageous. He's won some great battles. He cut Goliath’s head off. He's done some amazing things. But sometimes your past does not indicate where you are today. David is feeling this great lack of courage.</w:t>
      </w:r>
    </w:p>
    <w:p w14:paraId="1DFBBCD7" w14:textId="77777777" w:rsidR="00B62DAD" w:rsidRPr="00B62DAD" w:rsidRDefault="00B62DAD" w:rsidP="00B62DAD">
      <w:pPr>
        <w:spacing w:line="276" w:lineRule="auto"/>
        <w:rPr>
          <w:rFonts w:ascii="Calibri" w:hAnsi="Calibri"/>
        </w:rPr>
      </w:pPr>
    </w:p>
    <w:p w14:paraId="5D8841B2" w14:textId="77777777" w:rsidR="00B62DAD" w:rsidRPr="00B62DAD" w:rsidRDefault="00B62DAD" w:rsidP="00B62DAD">
      <w:pPr>
        <w:spacing w:line="276" w:lineRule="auto"/>
        <w:rPr>
          <w:rFonts w:ascii="Calibri" w:hAnsi="Calibri"/>
        </w:rPr>
      </w:pPr>
      <w:r w:rsidRPr="00B62DAD">
        <w:rPr>
          <w:rFonts w:ascii="Calibri" w:hAnsi="Calibri"/>
        </w:rPr>
        <w:lastRenderedPageBreak/>
        <w:t xml:space="preserve">I love to describe courage as faith in the Lord that leads an individual to bold action. It's that confidence in the Lord. Courage is not just a self-generated virtue. It is something that is produced by faith and comes from God. If you have a relationship with the Lord, God is going to give you courage. Courage is part of the Spirit-filled life. It's part of being a Christ follower. Part of knowing and loving the Lord is being a person of courage. </w:t>
      </w:r>
    </w:p>
    <w:p w14:paraId="4F4D2F57" w14:textId="77777777" w:rsidR="00B62DAD" w:rsidRPr="00B62DAD" w:rsidRDefault="00B62DAD" w:rsidP="00B62DAD">
      <w:pPr>
        <w:spacing w:line="276" w:lineRule="auto"/>
        <w:rPr>
          <w:rFonts w:ascii="Calibri" w:hAnsi="Calibri"/>
        </w:rPr>
      </w:pPr>
    </w:p>
    <w:p w14:paraId="5F1E091A" w14:textId="77777777" w:rsidR="00B62DAD" w:rsidRPr="00B62DAD" w:rsidRDefault="00B62DAD" w:rsidP="00B62DAD">
      <w:pPr>
        <w:spacing w:line="276" w:lineRule="auto"/>
        <w:rPr>
          <w:rFonts w:ascii="Calibri" w:hAnsi="Calibri"/>
        </w:rPr>
      </w:pPr>
      <w:r w:rsidRPr="00B62DAD">
        <w:rPr>
          <w:rFonts w:ascii="Calibri" w:hAnsi="Calibri"/>
        </w:rPr>
        <w:t xml:space="preserve">I want us to look at five things about courage that I believe can greatly bless and enhance your life. </w:t>
      </w:r>
    </w:p>
    <w:p w14:paraId="1E5004E3" w14:textId="77777777" w:rsidR="00B62DAD" w:rsidRPr="00B62DAD" w:rsidRDefault="00B62DAD" w:rsidP="00B62DAD">
      <w:pPr>
        <w:spacing w:line="276" w:lineRule="auto"/>
        <w:rPr>
          <w:rFonts w:ascii="Calibri" w:hAnsi="Calibri"/>
        </w:rPr>
      </w:pPr>
    </w:p>
    <w:p w14:paraId="7ED83527" w14:textId="77777777" w:rsidR="00B62DAD" w:rsidRPr="00B62DAD" w:rsidRDefault="00B62DAD" w:rsidP="00B62DAD">
      <w:pPr>
        <w:spacing w:line="276" w:lineRule="auto"/>
        <w:rPr>
          <w:rFonts w:ascii="Calibri" w:hAnsi="Calibri"/>
          <w:b/>
          <w:bCs/>
        </w:rPr>
      </w:pPr>
      <w:r w:rsidRPr="00B62DAD">
        <w:rPr>
          <w:rFonts w:ascii="Calibri" w:hAnsi="Calibri"/>
          <w:b/>
          <w:bCs/>
        </w:rPr>
        <w:t>1. Courageous People Experience God’s Power</w:t>
      </w:r>
    </w:p>
    <w:p w14:paraId="477C1E51" w14:textId="77777777" w:rsidR="00B62DAD" w:rsidRPr="00B62DAD" w:rsidRDefault="00B62DAD" w:rsidP="00B62DAD">
      <w:pPr>
        <w:spacing w:line="276" w:lineRule="auto"/>
        <w:rPr>
          <w:rFonts w:ascii="Calibri" w:hAnsi="Calibri"/>
        </w:rPr>
      </w:pPr>
    </w:p>
    <w:p w14:paraId="7FA3DAB8" w14:textId="77777777" w:rsidR="00B62DAD" w:rsidRPr="00B62DAD" w:rsidRDefault="00B62DAD" w:rsidP="00B62DAD">
      <w:pPr>
        <w:spacing w:line="276" w:lineRule="auto"/>
        <w:rPr>
          <w:rFonts w:ascii="Calibri" w:hAnsi="Calibri"/>
        </w:rPr>
      </w:pPr>
      <w:r w:rsidRPr="00B62DAD">
        <w:rPr>
          <w:rFonts w:ascii="Calibri" w:hAnsi="Calibri"/>
        </w:rPr>
        <w:t xml:space="preserve">“The men of Israel retreated in the place they had gathered for battle, but Eleazar stood his ground and attacked the Philistines until his hand was tired and stuck to his sword. The Lord brought about a great victory that day. Then the troops came back to him, but only to plunder the dead. After him was Shammah son of Agee the </w:t>
      </w:r>
      <w:proofErr w:type="spellStart"/>
      <w:r w:rsidRPr="00B62DAD">
        <w:rPr>
          <w:rFonts w:ascii="Calibri" w:hAnsi="Calibri"/>
        </w:rPr>
        <w:t>Hararite</w:t>
      </w:r>
      <w:proofErr w:type="spellEnd"/>
      <w:r w:rsidRPr="00B62DAD">
        <w:rPr>
          <w:rFonts w:ascii="Calibri" w:hAnsi="Calibri"/>
        </w:rPr>
        <w:t>. The Philistines had assembled in formation where there was a field full of lentils. The troops fled from the Philistines, but Shammah took his stand in the middle of the field, defended it, and struck down the Philistines. So the Lord brought about a great victory” (2 Samuel 23:9-12).</w:t>
      </w:r>
    </w:p>
    <w:p w14:paraId="4C0AC81E" w14:textId="77777777" w:rsidR="00B62DAD" w:rsidRPr="00B62DAD" w:rsidRDefault="00B62DAD" w:rsidP="00B62DAD">
      <w:pPr>
        <w:spacing w:line="276" w:lineRule="auto"/>
        <w:rPr>
          <w:rFonts w:ascii="Calibri" w:hAnsi="Calibri"/>
        </w:rPr>
      </w:pPr>
    </w:p>
    <w:p w14:paraId="54AC09BA" w14:textId="77777777" w:rsidR="00B62DAD" w:rsidRPr="00B62DAD" w:rsidRDefault="00B62DAD" w:rsidP="00B62DAD">
      <w:pPr>
        <w:spacing w:line="276" w:lineRule="auto"/>
        <w:rPr>
          <w:rFonts w:ascii="Calibri" w:hAnsi="Calibri"/>
        </w:rPr>
      </w:pPr>
      <w:r w:rsidRPr="00B62DAD">
        <w:rPr>
          <w:rFonts w:ascii="Calibri" w:hAnsi="Calibri"/>
        </w:rPr>
        <w:t>We see two examples of these valiant courageous mighty men, Shammah and Eleazar right here. What a story.</w:t>
      </w:r>
    </w:p>
    <w:p w14:paraId="66FE14D0" w14:textId="77777777" w:rsidR="00B62DAD" w:rsidRPr="00B62DAD" w:rsidRDefault="00B62DAD" w:rsidP="00B62DAD">
      <w:pPr>
        <w:spacing w:line="276" w:lineRule="auto"/>
        <w:rPr>
          <w:rFonts w:ascii="Calibri" w:hAnsi="Calibri"/>
        </w:rPr>
      </w:pPr>
    </w:p>
    <w:p w14:paraId="3C714D26" w14:textId="77777777" w:rsidR="00B62DAD" w:rsidRPr="00B62DAD" w:rsidRDefault="00B62DAD" w:rsidP="00B62DAD">
      <w:pPr>
        <w:spacing w:line="276" w:lineRule="auto"/>
        <w:rPr>
          <w:rFonts w:ascii="Calibri" w:hAnsi="Calibri"/>
        </w:rPr>
      </w:pPr>
      <w:r w:rsidRPr="00B62DAD">
        <w:rPr>
          <w:rFonts w:ascii="Calibri" w:hAnsi="Calibri"/>
        </w:rPr>
        <w:t xml:space="preserve">With Eleazar, this man was so intense they had to pry his hand off of his sword after the battle. Most people would be ready to let go of their sword. But this man is so intent, the adrenaline is pumping so much. The other soldiers are like, “You need to take a chill. Sit down here,” and they have to pry his fingers off of his sword. He's hanging on to that intense moment and to that weaponry that he had. </w:t>
      </w:r>
    </w:p>
    <w:p w14:paraId="61A97F9F" w14:textId="77777777" w:rsidR="00B62DAD" w:rsidRPr="00B62DAD" w:rsidRDefault="00B62DAD" w:rsidP="00B62DAD">
      <w:pPr>
        <w:spacing w:line="276" w:lineRule="auto"/>
        <w:rPr>
          <w:rFonts w:ascii="Calibri" w:hAnsi="Calibri"/>
        </w:rPr>
      </w:pPr>
    </w:p>
    <w:p w14:paraId="3E91E847" w14:textId="77777777" w:rsidR="00B62DAD" w:rsidRPr="00B62DAD" w:rsidRDefault="00B62DAD" w:rsidP="00B62DAD">
      <w:pPr>
        <w:spacing w:line="276" w:lineRule="auto"/>
        <w:rPr>
          <w:rFonts w:ascii="Calibri" w:hAnsi="Calibri"/>
        </w:rPr>
      </w:pPr>
      <w:r w:rsidRPr="00B62DAD">
        <w:rPr>
          <w:rFonts w:ascii="Calibri" w:hAnsi="Calibri"/>
        </w:rPr>
        <w:t xml:space="preserve">The question for us today is, what are you hanging on to? For Eleazar, it was his sword. What are you hanging on to? Are you hanging on to your faith? Are you hanging on to your dreams? Are you hanging on to your family, to your marriage, to your business? What are you hanging on to? </w:t>
      </w:r>
    </w:p>
    <w:p w14:paraId="7E88CCBF" w14:textId="77777777" w:rsidR="00B62DAD" w:rsidRPr="00B62DAD" w:rsidRDefault="00B62DAD" w:rsidP="00B62DAD">
      <w:pPr>
        <w:spacing w:line="276" w:lineRule="auto"/>
        <w:rPr>
          <w:rFonts w:ascii="Calibri" w:hAnsi="Calibri"/>
        </w:rPr>
      </w:pPr>
    </w:p>
    <w:p w14:paraId="6123BD3C" w14:textId="6B353DBD" w:rsidR="00B62DAD" w:rsidRPr="00B62DAD" w:rsidRDefault="00B62DAD" w:rsidP="00B62DAD">
      <w:pPr>
        <w:spacing w:line="276" w:lineRule="auto"/>
        <w:rPr>
          <w:rFonts w:ascii="Calibri" w:hAnsi="Calibri"/>
        </w:rPr>
      </w:pPr>
      <w:r w:rsidRPr="00B62DAD">
        <w:rPr>
          <w:rFonts w:ascii="Calibri" w:hAnsi="Calibri"/>
        </w:rPr>
        <w:t xml:space="preserve">Beautifully it says, “So the Lord gave the victory.” You could read this passage and say, “Wow, Eleazer was such a great warrior,” or you could keep reading and say, “Eleazar served a great God.” When we win the battle, it’s because the Lord was with us. God was beside us. God was </w:t>
      </w:r>
      <w:r w:rsidRPr="00B62DAD">
        <w:rPr>
          <w:rFonts w:ascii="Calibri" w:hAnsi="Calibri"/>
        </w:rPr>
        <w:lastRenderedPageBreak/>
        <w:t xml:space="preserve">ahead of us. God was within us. God is with us. Eleazar won the battle because God was with him. </w:t>
      </w:r>
    </w:p>
    <w:p w14:paraId="331F9EC2" w14:textId="77777777" w:rsidR="00B62DAD" w:rsidRPr="00B62DAD" w:rsidRDefault="00B62DAD" w:rsidP="00B62DAD">
      <w:pPr>
        <w:spacing w:line="276" w:lineRule="auto"/>
        <w:rPr>
          <w:rFonts w:ascii="Calibri" w:hAnsi="Calibri"/>
        </w:rPr>
      </w:pPr>
    </w:p>
    <w:p w14:paraId="4A79084C" w14:textId="748E672E" w:rsidR="00B62DAD" w:rsidRPr="00B62DAD" w:rsidRDefault="00B62DAD" w:rsidP="00B62DAD">
      <w:pPr>
        <w:spacing w:line="276" w:lineRule="auto"/>
        <w:rPr>
          <w:rFonts w:ascii="Calibri" w:hAnsi="Calibri"/>
        </w:rPr>
      </w:pPr>
      <w:r w:rsidRPr="00B62DAD">
        <w:rPr>
          <w:rFonts w:ascii="Calibri" w:hAnsi="Calibri"/>
        </w:rPr>
        <w:t xml:space="preserve">I love this last commentary right here. It says, “The troops came back to him, but only to plunder the dead.” Get this in your mind. Everybody runs off, except Eleazar. He does all the dirty work and takes out all the bad guys. Then all the soldiers come back and they're </w:t>
      </w:r>
      <w:proofErr w:type="spellStart"/>
      <w:r w:rsidRPr="00B62DAD">
        <w:rPr>
          <w:rFonts w:ascii="Calibri" w:hAnsi="Calibri"/>
        </w:rPr>
        <w:t>patting</w:t>
      </w:r>
      <w:proofErr w:type="spellEnd"/>
      <w:r w:rsidRPr="00B62DAD">
        <w:rPr>
          <w:rFonts w:ascii="Calibri" w:hAnsi="Calibri"/>
        </w:rPr>
        <w:t xml:space="preserve"> him on the back, “Good job, buddy,” and they start trying to pillage through all of the belongings, the weapons, the money, whatever might be on these dead Philistines. Is it not the truth that a lot of people want the blessing of courage, but they don't want to do the work of courage? The troops run away in fear and then they come back. </w:t>
      </w:r>
    </w:p>
    <w:p w14:paraId="20401B1C" w14:textId="77777777" w:rsidR="00B62DAD" w:rsidRPr="00B62DAD" w:rsidRDefault="00B62DAD" w:rsidP="00B62DAD">
      <w:pPr>
        <w:spacing w:line="276" w:lineRule="auto"/>
        <w:rPr>
          <w:rFonts w:ascii="Calibri" w:hAnsi="Calibri"/>
        </w:rPr>
      </w:pPr>
    </w:p>
    <w:p w14:paraId="565CD04C" w14:textId="77777777" w:rsidR="00B62DAD" w:rsidRPr="00B62DAD" w:rsidRDefault="00B62DAD" w:rsidP="00B62DAD">
      <w:pPr>
        <w:spacing w:line="276" w:lineRule="auto"/>
        <w:rPr>
          <w:rFonts w:ascii="Calibri" w:hAnsi="Calibri"/>
        </w:rPr>
      </w:pPr>
      <w:r w:rsidRPr="00B62DAD">
        <w:rPr>
          <w:rFonts w:ascii="Calibri" w:hAnsi="Calibri"/>
        </w:rPr>
        <w:t xml:space="preserve">Some of you may be wondering, why is all this bloody stuff in the Bible? When you read the particular context of 2 Samuel, David is defending his kingdom. Sometimes you have to fight for the things that you believe in. David is trying to be run out of town by the Philistines, the arch nemesis. By the way, Goliath was a Philistine. The Philistines hated David because he took out their commander when he was a young boy. This ongoing rivalry continues to ensue. </w:t>
      </w:r>
    </w:p>
    <w:p w14:paraId="41AFC641" w14:textId="77777777" w:rsidR="00B62DAD" w:rsidRPr="00B62DAD" w:rsidRDefault="00B62DAD" w:rsidP="00B62DAD">
      <w:pPr>
        <w:spacing w:line="276" w:lineRule="auto"/>
        <w:rPr>
          <w:rFonts w:ascii="Calibri" w:hAnsi="Calibri"/>
        </w:rPr>
      </w:pPr>
    </w:p>
    <w:p w14:paraId="0F5592DE" w14:textId="77777777" w:rsidR="00B62DAD" w:rsidRPr="00B62DAD" w:rsidRDefault="00B62DAD" w:rsidP="00B62DAD">
      <w:pPr>
        <w:spacing w:line="276" w:lineRule="auto"/>
        <w:rPr>
          <w:rFonts w:ascii="Calibri" w:hAnsi="Calibri"/>
        </w:rPr>
      </w:pPr>
      <w:r w:rsidRPr="00B62DAD">
        <w:rPr>
          <w:rFonts w:ascii="Calibri" w:hAnsi="Calibri"/>
        </w:rPr>
        <w:t xml:space="preserve">But Eleazar says, “I will stand, even if I have to stand by myself.” </w:t>
      </w:r>
    </w:p>
    <w:p w14:paraId="60F00DA9" w14:textId="77777777" w:rsidR="00B62DAD" w:rsidRPr="00B62DAD" w:rsidRDefault="00B62DAD" w:rsidP="00B62DAD">
      <w:pPr>
        <w:spacing w:line="276" w:lineRule="auto"/>
        <w:rPr>
          <w:rFonts w:ascii="Calibri" w:hAnsi="Calibri"/>
        </w:rPr>
      </w:pPr>
    </w:p>
    <w:p w14:paraId="74490361" w14:textId="213F9F31" w:rsidR="00B62DAD" w:rsidRPr="00B62DAD" w:rsidRDefault="00B62DAD" w:rsidP="00B62DAD">
      <w:pPr>
        <w:spacing w:line="276" w:lineRule="auto"/>
        <w:rPr>
          <w:rFonts w:ascii="Calibri" w:hAnsi="Calibri"/>
        </w:rPr>
      </w:pPr>
      <w:r w:rsidRPr="00B62DAD">
        <w:rPr>
          <w:rFonts w:ascii="Calibri" w:hAnsi="Calibri"/>
        </w:rPr>
        <w:t>Then there’s his friend Shammah. I love the name Shammah. Because throughout the Old Testament, God's name is often hyphenated. The Hebrew people would take Jehovah, the name of God, and hyphenate it with an attribute or a particular characteristic of the Lord. Jehovah-</w:t>
      </w:r>
      <w:proofErr w:type="spellStart"/>
      <w:r w:rsidRPr="00B62DAD">
        <w:rPr>
          <w:rFonts w:ascii="Calibri" w:hAnsi="Calibri"/>
        </w:rPr>
        <w:t>jireh</w:t>
      </w:r>
      <w:proofErr w:type="spellEnd"/>
      <w:r w:rsidRPr="00B62DAD">
        <w:rPr>
          <w:rFonts w:ascii="Calibri" w:hAnsi="Calibri"/>
        </w:rPr>
        <w:t xml:space="preserve"> is “God is my banner who goes before me.” Jehovah-</w:t>
      </w:r>
      <w:proofErr w:type="spellStart"/>
      <w:r w:rsidRPr="00B62DAD">
        <w:rPr>
          <w:rFonts w:ascii="Calibri" w:hAnsi="Calibri"/>
        </w:rPr>
        <w:t>rapha</w:t>
      </w:r>
      <w:proofErr w:type="spellEnd"/>
      <w:r w:rsidRPr="00B62DAD">
        <w:rPr>
          <w:rFonts w:ascii="Calibri" w:hAnsi="Calibri"/>
        </w:rPr>
        <w:t xml:space="preserve"> is “God is my healer.” In this particular story, this man's name is Shammah. If you go to the book of Ezekiel, the Bible says</w:t>
      </w:r>
      <w:r w:rsidR="00B17430">
        <w:rPr>
          <w:rFonts w:ascii="Calibri" w:hAnsi="Calibri"/>
        </w:rPr>
        <w:t>,</w:t>
      </w:r>
      <w:r w:rsidRPr="00B62DAD">
        <w:rPr>
          <w:rFonts w:ascii="Calibri" w:hAnsi="Calibri"/>
        </w:rPr>
        <w:t xml:space="preserve"> </w:t>
      </w:r>
      <w:r w:rsidR="00B17430">
        <w:rPr>
          <w:rFonts w:ascii="Calibri" w:hAnsi="Calibri"/>
        </w:rPr>
        <w:t>“</w:t>
      </w:r>
      <w:r w:rsidRPr="00B62DAD">
        <w:rPr>
          <w:rFonts w:ascii="Calibri" w:hAnsi="Calibri"/>
        </w:rPr>
        <w:t>Jehovah-</w:t>
      </w:r>
      <w:proofErr w:type="spellStart"/>
      <w:r w:rsidRPr="00B62DAD">
        <w:rPr>
          <w:rFonts w:ascii="Calibri" w:hAnsi="Calibri"/>
        </w:rPr>
        <w:t>shammah</w:t>
      </w:r>
      <w:proofErr w:type="spellEnd"/>
      <w:r w:rsidRPr="00B62DAD">
        <w:rPr>
          <w:rFonts w:ascii="Calibri" w:hAnsi="Calibri"/>
        </w:rPr>
        <w:t>,</w:t>
      </w:r>
      <w:r w:rsidR="00B17430">
        <w:rPr>
          <w:rFonts w:ascii="Calibri" w:hAnsi="Calibri"/>
        </w:rPr>
        <w:t>”</w:t>
      </w:r>
      <w:r w:rsidRPr="00B62DAD">
        <w:rPr>
          <w:rFonts w:ascii="Calibri" w:hAnsi="Calibri"/>
        </w:rPr>
        <w:t xml:space="preserve"> which means “the Lord God is with me.” </w:t>
      </w:r>
    </w:p>
    <w:p w14:paraId="30138B2A" w14:textId="77777777" w:rsidR="00B62DAD" w:rsidRPr="00B62DAD" w:rsidRDefault="00B62DAD" w:rsidP="00B62DAD">
      <w:pPr>
        <w:spacing w:line="276" w:lineRule="auto"/>
        <w:rPr>
          <w:rFonts w:ascii="Calibri" w:hAnsi="Calibri"/>
        </w:rPr>
      </w:pPr>
    </w:p>
    <w:p w14:paraId="78CE8586" w14:textId="77777777" w:rsidR="00B62DAD" w:rsidRPr="00B62DAD" w:rsidRDefault="00B62DAD" w:rsidP="00B62DAD">
      <w:pPr>
        <w:spacing w:line="276" w:lineRule="auto"/>
        <w:rPr>
          <w:rFonts w:ascii="Calibri" w:hAnsi="Calibri"/>
        </w:rPr>
      </w:pPr>
      <w:r w:rsidRPr="00B62DAD">
        <w:rPr>
          <w:rFonts w:ascii="Calibri" w:hAnsi="Calibri"/>
        </w:rPr>
        <w:t xml:space="preserve">When you act in courage, God will be with you. When you take that step of courage, God will be with you. </w:t>
      </w:r>
    </w:p>
    <w:p w14:paraId="25E55985" w14:textId="77777777" w:rsidR="00B62DAD" w:rsidRPr="00B62DAD" w:rsidRDefault="00B62DAD" w:rsidP="00B62DAD">
      <w:pPr>
        <w:spacing w:line="276" w:lineRule="auto"/>
        <w:rPr>
          <w:rFonts w:ascii="Calibri" w:hAnsi="Calibri"/>
        </w:rPr>
      </w:pPr>
    </w:p>
    <w:p w14:paraId="6E81CE67" w14:textId="082C9693" w:rsidR="00B62DAD" w:rsidRPr="00B62DAD" w:rsidRDefault="00B62DAD" w:rsidP="00B62DAD">
      <w:pPr>
        <w:spacing w:line="276" w:lineRule="auto"/>
        <w:rPr>
          <w:rFonts w:ascii="Calibri" w:hAnsi="Calibri"/>
        </w:rPr>
      </w:pPr>
      <w:r w:rsidRPr="00B62DAD">
        <w:rPr>
          <w:rFonts w:ascii="Calibri" w:hAnsi="Calibri"/>
        </w:rPr>
        <w:t xml:space="preserve">“Shammah son of Agee the </w:t>
      </w:r>
      <w:proofErr w:type="spellStart"/>
      <w:r w:rsidRPr="00B62DAD">
        <w:rPr>
          <w:rFonts w:ascii="Calibri" w:hAnsi="Calibri"/>
        </w:rPr>
        <w:t>Hararite</w:t>
      </w:r>
      <w:proofErr w:type="spellEnd"/>
      <w:r w:rsidRPr="00B62DAD">
        <w:rPr>
          <w:rFonts w:ascii="Calibri" w:hAnsi="Calibri"/>
        </w:rPr>
        <w:t>. The Philistines had assembled in formation where there was a field full of lentils</w:t>
      </w:r>
      <w:r w:rsidR="00B17430">
        <w:rPr>
          <w:rFonts w:ascii="Calibri" w:hAnsi="Calibri"/>
        </w:rPr>
        <w:t xml:space="preserve">. </w:t>
      </w:r>
      <w:r w:rsidRPr="00B17430">
        <w:rPr>
          <w:rFonts w:ascii="Calibri" w:hAnsi="Calibri"/>
          <w:i/>
          <w:iCs/>
        </w:rPr>
        <w:t>Another translation calls this a pea patch. He’s fighting in his pea patch, a field full of lentils.</w:t>
      </w:r>
      <w:r w:rsidR="00B17430">
        <w:rPr>
          <w:rFonts w:ascii="Calibri" w:hAnsi="Calibri"/>
          <w:i/>
          <w:iCs/>
        </w:rPr>
        <w:t xml:space="preserve"> </w:t>
      </w:r>
      <w:r w:rsidRPr="00B62DAD">
        <w:rPr>
          <w:rFonts w:ascii="Calibri" w:hAnsi="Calibri"/>
        </w:rPr>
        <w:t>The troops fled from the Philistines, but Shammah took his stand in the middle of the field, defended it” (2 Samuel 23:</w:t>
      </w:r>
      <w:r w:rsidR="00B17430">
        <w:rPr>
          <w:rFonts w:ascii="Calibri" w:hAnsi="Calibri"/>
        </w:rPr>
        <w:t>10-</w:t>
      </w:r>
      <w:r w:rsidRPr="00B62DAD">
        <w:rPr>
          <w:rFonts w:ascii="Calibri" w:hAnsi="Calibri"/>
        </w:rPr>
        <w:t xml:space="preserve">11). </w:t>
      </w:r>
    </w:p>
    <w:p w14:paraId="04D847B9" w14:textId="77777777" w:rsidR="00B62DAD" w:rsidRPr="00B62DAD" w:rsidRDefault="00B62DAD" w:rsidP="00B62DAD">
      <w:pPr>
        <w:spacing w:line="276" w:lineRule="auto"/>
        <w:rPr>
          <w:rFonts w:ascii="Calibri" w:hAnsi="Calibri"/>
        </w:rPr>
      </w:pPr>
    </w:p>
    <w:p w14:paraId="2C27099B" w14:textId="22D80D1C" w:rsidR="00B62DAD" w:rsidRPr="00B62DAD" w:rsidRDefault="00B62DAD" w:rsidP="00B62DAD">
      <w:pPr>
        <w:spacing w:line="276" w:lineRule="auto"/>
        <w:rPr>
          <w:rFonts w:ascii="Calibri" w:hAnsi="Calibri"/>
        </w:rPr>
      </w:pPr>
      <w:r w:rsidRPr="00B62DAD">
        <w:rPr>
          <w:rFonts w:ascii="Calibri" w:hAnsi="Calibri"/>
        </w:rPr>
        <w:t>I wrote this in my notes:</w:t>
      </w:r>
      <w:r w:rsidR="00B17430">
        <w:rPr>
          <w:rFonts w:ascii="Calibri" w:hAnsi="Calibri"/>
        </w:rPr>
        <w:t xml:space="preserve"> </w:t>
      </w:r>
      <w:r w:rsidRPr="00B62DAD">
        <w:rPr>
          <w:rFonts w:ascii="Calibri" w:hAnsi="Calibri"/>
        </w:rPr>
        <w:t>My courage + God's power = Wow. Is that awesome?</w:t>
      </w:r>
    </w:p>
    <w:p w14:paraId="70A8564C" w14:textId="77777777" w:rsidR="00B62DAD" w:rsidRPr="00B62DAD" w:rsidRDefault="00B62DAD" w:rsidP="00B62DAD">
      <w:pPr>
        <w:spacing w:line="276" w:lineRule="auto"/>
        <w:rPr>
          <w:rFonts w:ascii="Calibri" w:hAnsi="Calibri"/>
        </w:rPr>
      </w:pPr>
    </w:p>
    <w:p w14:paraId="16872CDA" w14:textId="0CBA84DE" w:rsidR="00B62DAD" w:rsidRPr="00B62DAD" w:rsidRDefault="00B62DAD" w:rsidP="00B62DAD">
      <w:pPr>
        <w:spacing w:line="276" w:lineRule="auto"/>
        <w:rPr>
          <w:rFonts w:ascii="Calibri" w:hAnsi="Calibri"/>
        </w:rPr>
      </w:pPr>
      <w:r w:rsidRPr="00B62DAD">
        <w:rPr>
          <w:rFonts w:ascii="Calibri" w:hAnsi="Calibri"/>
        </w:rPr>
        <w:lastRenderedPageBreak/>
        <w:t>A lot of people are like, “I want God to do all the heavy-lifting. I want God to do it all.</w:t>
      </w:r>
      <w:r w:rsidR="00B17430">
        <w:rPr>
          <w:rFonts w:ascii="Calibri" w:hAnsi="Calibri"/>
        </w:rPr>
        <w:t xml:space="preserve">” </w:t>
      </w:r>
      <w:r w:rsidRPr="00B62DAD">
        <w:rPr>
          <w:rFonts w:ascii="Calibri" w:hAnsi="Calibri"/>
        </w:rPr>
        <w:t>Shammah had to get in his pea patch.</w:t>
      </w:r>
      <w:r w:rsidR="00B17430">
        <w:rPr>
          <w:rFonts w:ascii="Calibri" w:hAnsi="Calibri"/>
        </w:rPr>
        <w:t xml:space="preserve"> </w:t>
      </w:r>
      <w:r w:rsidRPr="00B62DAD">
        <w:rPr>
          <w:rFonts w:ascii="Calibri" w:hAnsi="Calibri"/>
        </w:rPr>
        <w:t>When you will step forward in bold courage, that's where God will bless it.</w:t>
      </w:r>
      <w:r w:rsidR="00B17430">
        <w:rPr>
          <w:rFonts w:ascii="Calibri" w:hAnsi="Calibri"/>
        </w:rPr>
        <w:t xml:space="preserve"> </w:t>
      </w:r>
      <w:r w:rsidRPr="00B62DAD">
        <w:rPr>
          <w:rFonts w:ascii="Calibri" w:hAnsi="Calibri"/>
        </w:rPr>
        <w:t xml:space="preserve">If you shy back and refuse to take that step, the power of God can't work in your life because you're not there. He fights in his pea patch. He fights in the field full of lentils and he sees the power of God. </w:t>
      </w:r>
    </w:p>
    <w:p w14:paraId="5AD077BE" w14:textId="6A87FC15" w:rsidR="00B62DAD" w:rsidRPr="00B62DAD" w:rsidRDefault="00B17430" w:rsidP="00B17430">
      <w:pPr>
        <w:tabs>
          <w:tab w:val="left" w:pos="3857"/>
        </w:tabs>
        <w:spacing w:line="276" w:lineRule="auto"/>
        <w:rPr>
          <w:rFonts w:ascii="Calibri" w:hAnsi="Calibri"/>
        </w:rPr>
      </w:pPr>
      <w:r>
        <w:rPr>
          <w:rFonts w:ascii="Calibri" w:hAnsi="Calibri"/>
        </w:rPr>
        <w:tab/>
      </w:r>
    </w:p>
    <w:p w14:paraId="0A8E97FB" w14:textId="77777777" w:rsidR="00B62DAD" w:rsidRPr="00B62DAD" w:rsidRDefault="00B62DAD" w:rsidP="00B62DAD">
      <w:pPr>
        <w:spacing w:line="276" w:lineRule="auto"/>
        <w:rPr>
          <w:rFonts w:ascii="Calibri" w:hAnsi="Calibri"/>
        </w:rPr>
      </w:pPr>
      <w:r w:rsidRPr="00B62DAD">
        <w:rPr>
          <w:rFonts w:ascii="Calibri" w:hAnsi="Calibri"/>
        </w:rPr>
        <w:t xml:space="preserve">The power of God is the only reason that Shammah or Eleazar even lived beyond these battles. They were outnumbered, but God was with them. God gave them courage. God gave them strength. </w:t>
      </w:r>
    </w:p>
    <w:p w14:paraId="1B693780" w14:textId="77777777" w:rsidR="00B62DAD" w:rsidRPr="00B62DAD" w:rsidRDefault="00B62DAD" w:rsidP="00B62DAD">
      <w:pPr>
        <w:spacing w:line="276" w:lineRule="auto"/>
        <w:rPr>
          <w:rFonts w:ascii="Calibri" w:hAnsi="Calibri"/>
        </w:rPr>
      </w:pPr>
    </w:p>
    <w:p w14:paraId="2E82EFA2" w14:textId="77777777" w:rsidR="00B62DAD" w:rsidRPr="00B62DAD" w:rsidRDefault="00B62DAD" w:rsidP="00B62DAD">
      <w:pPr>
        <w:spacing w:line="276" w:lineRule="auto"/>
        <w:rPr>
          <w:rFonts w:ascii="Calibri" w:hAnsi="Calibri"/>
        </w:rPr>
      </w:pPr>
      <w:r w:rsidRPr="00B62DAD">
        <w:rPr>
          <w:rFonts w:ascii="Calibri" w:hAnsi="Calibri"/>
        </w:rPr>
        <w:t xml:space="preserve">What was Shammah’s reason? When you read the chapter here in 2 Samuel, you see that it was harvest time. If it's harvest time and somebody's trying to take your pea patch, those are fighting words. Shammah didn't want the Israelites to starve to death. He didn't want them to be hungry. He's fighting for something he believes in. He's fighting for his family. He's fighting for his people. He's fighting for what is right. He's fighting for his future. He's fighting for so many other things. He didn't want to starve to death. He was like, “Don't mess with my pea patch. Don't mess with my lentils. I will throw down on you. My name is Shammah.” </w:t>
      </w:r>
    </w:p>
    <w:p w14:paraId="702FF44A" w14:textId="77777777" w:rsidR="00B62DAD" w:rsidRPr="00B62DAD" w:rsidRDefault="00B62DAD" w:rsidP="00B62DAD">
      <w:pPr>
        <w:spacing w:line="276" w:lineRule="auto"/>
        <w:rPr>
          <w:rFonts w:ascii="Calibri" w:hAnsi="Calibri"/>
        </w:rPr>
      </w:pPr>
    </w:p>
    <w:p w14:paraId="7ABB9DEF" w14:textId="77777777" w:rsidR="00B62DAD" w:rsidRPr="00B62DAD" w:rsidRDefault="00B62DAD" w:rsidP="00B62DAD">
      <w:pPr>
        <w:spacing w:line="276" w:lineRule="auto"/>
        <w:rPr>
          <w:rFonts w:ascii="Calibri" w:hAnsi="Calibri"/>
        </w:rPr>
      </w:pPr>
      <w:r w:rsidRPr="00B62DAD">
        <w:rPr>
          <w:rFonts w:ascii="Calibri" w:hAnsi="Calibri"/>
        </w:rPr>
        <w:t xml:space="preserve">Where there is courage, there is the hand of God. So it is in the church. We need to take a stand for what we believe is right. Shammah was fighting for his future and his family. We need to be fighting for the grace of God. We need to be fighting for families. We need to be fighting for virtue. We need to be fighting for the word of God. We need to be fighting for the salvation of people. We need to be fighting for the things that matter most. It's the heart of Shammah. That's why we should be courageous. </w:t>
      </w:r>
    </w:p>
    <w:p w14:paraId="0AA6DF20" w14:textId="77777777" w:rsidR="00B62DAD" w:rsidRPr="00B62DAD" w:rsidRDefault="00B62DAD" w:rsidP="00B62DAD">
      <w:pPr>
        <w:spacing w:line="276" w:lineRule="auto"/>
        <w:rPr>
          <w:rFonts w:ascii="Calibri" w:hAnsi="Calibri"/>
        </w:rPr>
      </w:pPr>
    </w:p>
    <w:p w14:paraId="3ECA877F" w14:textId="77777777" w:rsidR="00B62DAD" w:rsidRPr="00B62DAD" w:rsidRDefault="00B62DAD" w:rsidP="00B62DAD">
      <w:pPr>
        <w:spacing w:line="276" w:lineRule="auto"/>
        <w:rPr>
          <w:rFonts w:ascii="Calibri" w:hAnsi="Calibri"/>
        </w:rPr>
      </w:pPr>
      <w:r w:rsidRPr="00B62DAD">
        <w:rPr>
          <w:rFonts w:ascii="Calibri" w:hAnsi="Calibri"/>
        </w:rPr>
        <w:t xml:space="preserve">What was Shammah’s reward? It was that he prevailed over his enemies. He prevailed over these Philistines. 2 Samuel 23:12 tells us the Lord defeated the enemy. God gave Shammah the ability to stand and win. </w:t>
      </w:r>
    </w:p>
    <w:p w14:paraId="7ABCE7CD" w14:textId="77777777" w:rsidR="00B62DAD" w:rsidRPr="00B62DAD" w:rsidRDefault="00B62DAD" w:rsidP="00B62DAD">
      <w:pPr>
        <w:spacing w:line="276" w:lineRule="auto"/>
        <w:rPr>
          <w:rFonts w:ascii="Calibri" w:hAnsi="Calibri"/>
        </w:rPr>
      </w:pPr>
    </w:p>
    <w:p w14:paraId="3C15AD6B" w14:textId="77777777" w:rsidR="00B62DAD" w:rsidRPr="00B62DAD" w:rsidRDefault="00B62DAD" w:rsidP="00B62DAD">
      <w:pPr>
        <w:spacing w:line="276" w:lineRule="auto"/>
        <w:rPr>
          <w:rFonts w:ascii="Calibri" w:hAnsi="Calibri"/>
        </w:rPr>
      </w:pPr>
      <w:r w:rsidRPr="00B62DAD">
        <w:rPr>
          <w:rFonts w:ascii="Calibri" w:hAnsi="Calibri"/>
        </w:rPr>
        <w:t xml:space="preserve">It was the same when David came into the valley and fought Goliath. God was with him. God was with the courageous acts of Shadrach, Meshach, and Abednego when they were thrown into the fiery furnace. God was with Daniel when he was in the lion's den. God gave him courage. God will give you courage when you take courageous steps and courageous acts. </w:t>
      </w:r>
    </w:p>
    <w:p w14:paraId="26AAA4C9" w14:textId="77777777" w:rsidR="00B62DAD" w:rsidRPr="00B62DAD" w:rsidRDefault="00B62DAD" w:rsidP="00B62DAD">
      <w:pPr>
        <w:spacing w:line="276" w:lineRule="auto"/>
        <w:rPr>
          <w:rFonts w:ascii="Calibri" w:hAnsi="Calibri"/>
        </w:rPr>
      </w:pPr>
    </w:p>
    <w:p w14:paraId="7B806E5C" w14:textId="77777777" w:rsidR="00B62DAD" w:rsidRPr="00B62DAD" w:rsidRDefault="00B62DAD" w:rsidP="00B62DAD">
      <w:pPr>
        <w:spacing w:line="276" w:lineRule="auto"/>
        <w:rPr>
          <w:rFonts w:ascii="Calibri" w:hAnsi="Calibri"/>
        </w:rPr>
      </w:pPr>
      <w:r w:rsidRPr="00B62DAD">
        <w:rPr>
          <w:rFonts w:ascii="Calibri" w:hAnsi="Calibri"/>
        </w:rPr>
        <w:t xml:space="preserve">What are you fighting for? What are you clinging to? Courageous people experience God's power. </w:t>
      </w:r>
    </w:p>
    <w:p w14:paraId="0916BA3C" w14:textId="77777777" w:rsidR="00B62DAD" w:rsidRPr="00B62DAD" w:rsidRDefault="00B62DAD" w:rsidP="00B62DAD">
      <w:pPr>
        <w:spacing w:line="276" w:lineRule="auto"/>
        <w:rPr>
          <w:rFonts w:ascii="Calibri" w:hAnsi="Calibri"/>
        </w:rPr>
      </w:pPr>
    </w:p>
    <w:p w14:paraId="47F3382F" w14:textId="77777777" w:rsidR="00B62DAD" w:rsidRPr="00B62DAD" w:rsidRDefault="00B62DAD" w:rsidP="00B62DAD">
      <w:pPr>
        <w:spacing w:line="276" w:lineRule="auto"/>
        <w:rPr>
          <w:rFonts w:ascii="Calibri" w:hAnsi="Calibri"/>
        </w:rPr>
      </w:pPr>
      <w:r w:rsidRPr="00B62DAD">
        <w:rPr>
          <w:rFonts w:ascii="Calibri" w:hAnsi="Calibri"/>
        </w:rPr>
        <w:lastRenderedPageBreak/>
        <w:t>Here’s what's even more beautiful:</w:t>
      </w:r>
    </w:p>
    <w:p w14:paraId="58BF393E" w14:textId="77777777" w:rsidR="00B62DAD" w:rsidRPr="00B62DAD" w:rsidRDefault="00B62DAD" w:rsidP="00B62DAD">
      <w:pPr>
        <w:spacing w:line="276" w:lineRule="auto"/>
        <w:rPr>
          <w:rFonts w:ascii="Calibri" w:hAnsi="Calibri"/>
        </w:rPr>
      </w:pPr>
    </w:p>
    <w:p w14:paraId="3B03D504" w14:textId="77777777" w:rsidR="00B62DAD" w:rsidRPr="00B62DAD" w:rsidRDefault="00B62DAD" w:rsidP="00B62DAD">
      <w:pPr>
        <w:spacing w:line="276" w:lineRule="auto"/>
        <w:rPr>
          <w:rFonts w:ascii="Calibri" w:hAnsi="Calibri"/>
          <w:b/>
          <w:bCs/>
        </w:rPr>
      </w:pPr>
      <w:r w:rsidRPr="00B62DAD">
        <w:rPr>
          <w:rFonts w:ascii="Calibri" w:hAnsi="Calibri"/>
          <w:b/>
          <w:bCs/>
        </w:rPr>
        <w:t xml:space="preserve">2. Courageous People Do </w:t>
      </w:r>
      <w:proofErr w:type="gramStart"/>
      <w:r w:rsidRPr="00B62DAD">
        <w:rPr>
          <w:rFonts w:ascii="Calibri" w:hAnsi="Calibri"/>
          <w:b/>
          <w:bCs/>
        </w:rPr>
        <w:t>A</w:t>
      </w:r>
      <w:proofErr w:type="gramEnd"/>
      <w:r w:rsidRPr="00B62DAD">
        <w:rPr>
          <w:rFonts w:ascii="Calibri" w:hAnsi="Calibri"/>
          <w:b/>
          <w:bCs/>
        </w:rPr>
        <w:t xml:space="preserve"> Lot With A Little</w:t>
      </w:r>
    </w:p>
    <w:p w14:paraId="1D0FDDF6" w14:textId="77777777" w:rsidR="00B62DAD" w:rsidRPr="00B62DAD" w:rsidRDefault="00B62DAD" w:rsidP="00B62DAD">
      <w:pPr>
        <w:spacing w:line="276" w:lineRule="auto"/>
        <w:rPr>
          <w:rFonts w:ascii="Calibri" w:hAnsi="Calibri"/>
        </w:rPr>
      </w:pPr>
    </w:p>
    <w:p w14:paraId="04C2E23D" w14:textId="77777777" w:rsidR="00B62DAD" w:rsidRPr="00B62DAD" w:rsidRDefault="00B62DAD" w:rsidP="00B62DAD">
      <w:pPr>
        <w:spacing w:line="276" w:lineRule="auto"/>
        <w:rPr>
          <w:rFonts w:ascii="Calibri" w:hAnsi="Calibri"/>
        </w:rPr>
      </w:pPr>
      <w:r w:rsidRPr="00B62DAD">
        <w:rPr>
          <w:rFonts w:ascii="Calibri" w:hAnsi="Calibri"/>
        </w:rPr>
        <w:t xml:space="preserve">God can do a lot with a little. </w:t>
      </w:r>
    </w:p>
    <w:p w14:paraId="436DF6A8" w14:textId="77777777" w:rsidR="00B62DAD" w:rsidRPr="00B62DAD" w:rsidRDefault="00B62DAD" w:rsidP="00B62DAD">
      <w:pPr>
        <w:spacing w:line="276" w:lineRule="auto"/>
        <w:rPr>
          <w:rFonts w:ascii="Calibri" w:hAnsi="Calibri"/>
        </w:rPr>
      </w:pPr>
    </w:p>
    <w:p w14:paraId="6C9C6338" w14:textId="77777777" w:rsidR="00B62DAD" w:rsidRPr="00B62DAD" w:rsidRDefault="00B62DAD" w:rsidP="00B62DAD">
      <w:pPr>
        <w:spacing w:line="276" w:lineRule="auto"/>
        <w:rPr>
          <w:rFonts w:ascii="Calibri" w:hAnsi="Calibri"/>
        </w:rPr>
      </w:pPr>
      <w:r w:rsidRPr="00B62DAD">
        <w:rPr>
          <w:rFonts w:ascii="Calibri" w:hAnsi="Calibri"/>
        </w:rPr>
        <w:t xml:space="preserve">Look at this other mighty man of David. </w:t>
      </w:r>
    </w:p>
    <w:p w14:paraId="46975387" w14:textId="77777777" w:rsidR="00B62DAD" w:rsidRPr="00B62DAD" w:rsidRDefault="00B62DAD" w:rsidP="00B62DAD">
      <w:pPr>
        <w:spacing w:line="276" w:lineRule="auto"/>
        <w:rPr>
          <w:rFonts w:ascii="Calibri" w:hAnsi="Calibri"/>
        </w:rPr>
      </w:pPr>
    </w:p>
    <w:p w14:paraId="366C495F" w14:textId="77777777" w:rsidR="00B62DAD" w:rsidRPr="00B62DAD" w:rsidRDefault="00B62DAD" w:rsidP="00B62DAD">
      <w:pPr>
        <w:spacing w:line="276" w:lineRule="auto"/>
        <w:rPr>
          <w:rFonts w:ascii="Calibri" w:hAnsi="Calibri"/>
        </w:rPr>
      </w:pPr>
      <w:r w:rsidRPr="00B62DAD">
        <w:rPr>
          <w:rFonts w:ascii="Calibri" w:hAnsi="Calibri"/>
        </w:rPr>
        <w:t xml:space="preserve">“These are the names of David’s warriors: </w:t>
      </w:r>
      <w:proofErr w:type="spellStart"/>
      <w:r w:rsidRPr="00B62DAD">
        <w:rPr>
          <w:rFonts w:ascii="Calibri" w:hAnsi="Calibri"/>
        </w:rPr>
        <w:t>Josheb-basshebeth</w:t>
      </w:r>
      <w:proofErr w:type="spellEnd"/>
      <w:r w:rsidRPr="00B62DAD">
        <w:rPr>
          <w:rFonts w:ascii="Calibri" w:hAnsi="Calibri"/>
        </w:rPr>
        <w:t xml:space="preserve"> the </w:t>
      </w:r>
      <w:proofErr w:type="spellStart"/>
      <w:r w:rsidRPr="00B62DAD">
        <w:rPr>
          <w:rFonts w:ascii="Calibri" w:hAnsi="Calibri"/>
        </w:rPr>
        <w:t>Tahchemonite</w:t>
      </w:r>
      <w:proofErr w:type="spellEnd"/>
      <w:r w:rsidRPr="00B62DAD">
        <w:rPr>
          <w:rFonts w:ascii="Calibri" w:hAnsi="Calibri"/>
        </w:rPr>
        <w:t xml:space="preserve"> was chief of the officers. He wielded his spear against eight hundred men that he killed at one time” (2 Samuel 23:8).</w:t>
      </w:r>
    </w:p>
    <w:p w14:paraId="7347877E" w14:textId="77777777" w:rsidR="00B62DAD" w:rsidRPr="00B62DAD" w:rsidRDefault="00B62DAD" w:rsidP="00B62DAD">
      <w:pPr>
        <w:spacing w:line="276" w:lineRule="auto"/>
        <w:rPr>
          <w:rFonts w:ascii="Calibri" w:hAnsi="Calibri"/>
        </w:rPr>
      </w:pPr>
    </w:p>
    <w:p w14:paraId="1A25DFA4" w14:textId="77777777" w:rsidR="00B62DAD" w:rsidRPr="00B62DAD" w:rsidRDefault="00B62DAD" w:rsidP="00B62DAD">
      <w:pPr>
        <w:spacing w:line="276" w:lineRule="auto"/>
        <w:rPr>
          <w:rFonts w:ascii="Calibri" w:hAnsi="Calibri"/>
        </w:rPr>
      </w:pPr>
      <w:r w:rsidRPr="00B62DAD">
        <w:rPr>
          <w:rFonts w:ascii="Calibri" w:hAnsi="Calibri"/>
        </w:rPr>
        <w:t xml:space="preserve">He killed them – not with an Uzi, not with a tank, not with a hand grenade – with a spear! God can do a lot with a little bit of courage. God can take your little bit and He can multiply. </w:t>
      </w:r>
    </w:p>
    <w:p w14:paraId="3A015B96" w14:textId="77777777" w:rsidR="00B62DAD" w:rsidRPr="00B62DAD" w:rsidRDefault="00B62DAD" w:rsidP="00B62DAD">
      <w:pPr>
        <w:spacing w:line="276" w:lineRule="auto"/>
        <w:rPr>
          <w:rFonts w:ascii="Calibri" w:hAnsi="Calibri"/>
        </w:rPr>
      </w:pPr>
    </w:p>
    <w:p w14:paraId="61236E7E" w14:textId="77777777" w:rsidR="00B62DAD" w:rsidRPr="00B62DAD" w:rsidRDefault="00B62DAD" w:rsidP="00B62DAD">
      <w:pPr>
        <w:spacing w:line="276" w:lineRule="auto"/>
        <w:rPr>
          <w:rFonts w:ascii="Calibri" w:hAnsi="Calibri"/>
        </w:rPr>
      </w:pPr>
      <w:r w:rsidRPr="00B62DAD">
        <w:rPr>
          <w:rFonts w:ascii="Calibri" w:hAnsi="Calibri"/>
        </w:rPr>
        <w:t xml:space="preserve">That's why Jesus took just a few loaves and a few fish, and He fed a multitude. That's why Gideon had an army of 300 and he defeated more than 100,000 Midianites. God can do a lot with your little. If your little is consecrated to God, God can take that little and He can make it a lot. God is in the business of that. </w:t>
      </w:r>
    </w:p>
    <w:p w14:paraId="2752D248" w14:textId="77777777" w:rsidR="00B62DAD" w:rsidRPr="00B62DAD" w:rsidRDefault="00B62DAD" w:rsidP="00B62DAD">
      <w:pPr>
        <w:spacing w:line="276" w:lineRule="auto"/>
        <w:rPr>
          <w:rFonts w:ascii="Calibri" w:hAnsi="Calibri"/>
        </w:rPr>
      </w:pPr>
    </w:p>
    <w:p w14:paraId="2F59ED52" w14:textId="77777777" w:rsidR="00B62DAD" w:rsidRPr="00B62DAD" w:rsidRDefault="00B62DAD" w:rsidP="00B62DAD">
      <w:pPr>
        <w:spacing w:line="276" w:lineRule="auto"/>
        <w:rPr>
          <w:rFonts w:ascii="Calibri" w:hAnsi="Calibri"/>
        </w:rPr>
      </w:pPr>
      <w:r w:rsidRPr="00B62DAD">
        <w:rPr>
          <w:rFonts w:ascii="Calibri" w:hAnsi="Calibri"/>
        </w:rPr>
        <w:t xml:space="preserve">You're thinking today, “I don't have enough money. I don't have enough connections. I don't have enough experience. I haven't been through this. I don't know what to say. People don't know me. People don't like me.” We've got an excuse to not take that step of courage. But remember God can do a lot with your little if your little is committed to God. </w:t>
      </w:r>
    </w:p>
    <w:p w14:paraId="27F24279" w14:textId="77777777" w:rsidR="00B62DAD" w:rsidRPr="00B62DAD" w:rsidRDefault="00B62DAD" w:rsidP="00B62DAD">
      <w:pPr>
        <w:spacing w:line="276" w:lineRule="auto"/>
        <w:rPr>
          <w:rFonts w:ascii="Calibri" w:hAnsi="Calibri"/>
        </w:rPr>
      </w:pPr>
    </w:p>
    <w:p w14:paraId="13ECF413" w14:textId="77777777" w:rsidR="00B62DAD" w:rsidRPr="00B62DAD" w:rsidRDefault="00B62DAD" w:rsidP="00B62DAD">
      <w:pPr>
        <w:spacing w:line="276" w:lineRule="auto"/>
        <w:rPr>
          <w:rFonts w:ascii="Calibri" w:hAnsi="Calibri"/>
          <w:b/>
          <w:bCs/>
        </w:rPr>
      </w:pPr>
      <w:r w:rsidRPr="00B62DAD">
        <w:rPr>
          <w:rFonts w:ascii="Calibri" w:hAnsi="Calibri"/>
          <w:b/>
          <w:bCs/>
        </w:rPr>
        <w:t>3. Courageous People Encourage Others</w:t>
      </w:r>
    </w:p>
    <w:p w14:paraId="045C47C2" w14:textId="77777777" w:rsidR="00B62DAD" w:rsidRPr="00B62DAD" w:rsidRDefault="00B62DAD" w:rsidP="00B62DAD">
      <w:pPr>
        <w:spacing w:line="276" w:lineRule="auto"/>
        <w:rPr>
          <w:rFonts w:ascii="Calibri" w:hAnsi="Calibri"/>
        </w:rPr>
      </w:pPr>
    </w:p>
    <w:p w14:paraId="6339A28F" w14:textId="77777777" w:rsidR="00B62DAD" w:rsidRPr="00B62DAD" w:rsidRDefault="00B62DAD" w:rsidP="00B62DAD">
      <w:pPr>
        <w:spacing w:line="276" w:lineRule="auto"/>
        <w:rPr>
          <w:rFonts w:ascii="Calibri" w:hAnsi="Calibri"/>
        </w:rPr>
      </w:pPr>
      <w:r w:rsidRPr="00B62DAD">
        <w:rPr>
          <w:rFonts w:ascii="Calibri" w:hAnsi="Calibri"/>
        </w:rPr>
        <w:t>The story gets even better. It moves on. David has some other mighty men that perform some other great exploits. Watch how these men encourage David.</w:t>
      </w:r>
    </w:p>
    <w:p w14:paraId="351E33EC" w14:textId="77777777" w:rsidR="00B62DAD" w:rsidRPr="00B62DAD" w:rsidRDefault="00B62DAD" w:rsidP="00B62DAD">
      <w:pPr>
        <w:spacing w:line="276" w:lineRule="auto"/>
        <w:rPr>
          <w:rFonts w:ascii="Calibri" w:hAnsi="Calibri"/>
        </w:rPr>
      </w:pPr>
    </w:p>
    <w:p w14:paraId="62BAB4C2" w14:textId="4856919D" w:rsidR="00B62DAD" w:rsidRPr="00B62DAD" w:rsidRDefault="00B62DAD" w:rsidP="00B62DAD">
      <w:pPr>
        <w:spacing w:line="276" w:lineRule="auto"/>
        <w:rPr>
          <w:rFonts w:ascii="Calibri" w:hAnsi="Calibri"/>
        </w:rPr>
      </w:pPr>
      <w:r w:rsidRPr="00B62DAD">
        <w:rPr>
          <w:rFonts w:ascii="Calibri" w:hAnsi="Calibri"/>
        </w:rPr>
        <w:t>“David was extremely thirsty and said, ‘If only someone would bring me water to drink from the well at the city gate of Bethlehem!’ So three of the warriors broke through the Philistine camp and drew water from the well at the gate of Bethlehem.</w:t>
      </w:r>
      <w:r w:rsidR="002F0F6D">
        <w:rPr>
          <w:rFonts w:ascii="Calibri" w:hAnsi="Calibri"/>
        </w:rPr>
        <w:t xml:space="preserve"> </w:t>
      </w:r>
      <w:r w:rsidRPr="00B62DAD">
        <w:rPr>
          <w:rFonts w:ascii="Calibri" w:hAnsi="Calibri"/>
        </w:rPr>
        <w:t>They brought it back to David” (2 Samuel 23:15-16).</w:t>
      </w:r>
    </w:p>
    <w:p w14:paraId="2FB55004" w14:textId="77777777" w:rsidR="00B62DAD" w:rsidRPr="00B62DAD" w:rsidRDefault="00B62DAD" w:rsidP="00B62DAD">
      <w:pPr>
        <w:spacing w:line="276" w:lineRule="auto"/>
        <w:rPr>
          <w:rFonts w:ascii="Calibri" w:hAnsi="Calibri"/>
        </w:rPr>
      </w:pPr>
    </w:p>
    <w:p w14:paraId="59CB859D" w14:textId="77777777" w:rsidR="00B62DAD" w:rsidRPr="00B62DAD" w:rsidRDefault="00B62DAD" w:rsidP="00B62DAD">
      <w:pPr>
        <w:spacing w:line="276" w:lineRule="auto"/>
        <w:rPr>
          <w:rFonts w:ascii="Calibri" w:hAnsi="Calibri"/>
        </w:rPr>
      </w:pPr>
      <w:r w:rsidRPr="00B62DAD">
        <w:rPr>
          <w:rFonts w:ascii="Calibri" w:hAnsi="Calibri"/>
        </w:rPr>
        <w:t xml:space="preserve">What’s going on with this? David is not asking for water because he is thirsty. He's been hiding out in the Cave of </w:t>
      </w:r>
      <w:proofErr w:type="spellStart"/>
      <w:r w:rsidRPr="00B62DAD">
        <w:rPr>
          <w:rFonts w:ascii="Calibri" w:hAnsi="Calibri"/>
        </w:rPr>
        <w:t>Adullam</w:t>
      </w:r>
      <w:proofErr w:type="spellEnd"/>
      <w:r w:rsidRPr="00B62DAD">
        <w:rPr>
          <w:rFonts w:ascii="Calibri" w:hAnsi="Calibri"/>
        </w:rPr>
        <w:t xml:space="preserve"> for a long time. There are other sources of water than at the town of </w:t>
      </w:r>
      <w:r w:rsidRPr="00B62DAD">
        <w:rPr>
          <w:rFonts w:ascii="Calibri" w:hAnsi="Calibri"/>
        </w:rPr>
        <w:lastRenderedPageBreak/>
        <w:t xml:space="preserve">Bethlehem. David is saying, “I'm discouraged because my kingdom seems to have been taken from me. I am a king and I can't even drink my own stinking water. I'm living in this smelly cave. I miss my own bed. I miss my own city. Things aren't going right. Has God forgotten me? Has God abandoned me? I just want to have some of my own water.” He's discouraged. He didn't ask the men to go and fetch the water. He just said, “I need to know that God is with me. God, where are you?” </w:t>
      </w:r>
    </w:p>
    <w:p w14:paraId="6FD1C1E8" w14:textId="77777777" w:rsidR="00B62DAD" w:rsidRPr="00B62DAD" w:rsidRDefault="00B62DAD" w:rsidP="00B62DAD">
      <w:pPr>
        <w:spacing w:line="276" w:lineRule="auto"/>
        <w:rPr>
          <w:rFonts w:ascii="Calibri" w:hAnsi="Calibri"/>
        </w:rPr>
      </w:pPr>
    </w:p>
    <w:p w14:paraId="5D08D45F" w14:textId="77777777" w:rsidR="00B62DAD" w:rsidRPr="00B62DAD" w:rsidRDefault="00B62DAD" w:rsidP="00B62DAD">
      <w:pPr>
        <w:spacing w:line="276" w:lineRule="auto"/>
        <w:rPr>
          <w:rFonts w:ascii="Calibri" w:hAnsi="Calibri"/>
        </w:rPr>
      </w:pPr>
      <w:r w:rsidRPr="00B62DAD">
        <w:rPr>
          <w:rFonts w:ascii="Calibri" w:hAnsi="Calibri"/>
        </w:rPr>
        <w:t xml:space="preserve">Have you ever felt like that before? Maybe you were in a moment and you were like, “Lord, I need some courage, but I'm not feeling courageous today. I need some hope, but I feel desperate. I feel in the pit of despair. I feel depressed. I don't feel hope. I feel depression.” </w:t>
      </w:r>
    </w:p>
    <w:p w14:paraId="36C81A5A" w14:textId="77777777" w:rsidR="00B62DAD" w:rsidRPr="00B62DAD" w:rsidRDefault="00B62DAD" w:rsidP="00B62DAD">
      <w:pPr>
        <w:spacing w:line="276" w:lineRule="auto"/>
        <w:rPr>
          <w:rFonts w:ascii="Calibri" w:hAnsi="Calibri"/>
        </w:rPr>
      </w:pPr>
    </w:p>
    <w:p w14:paraId="35A7C05E" w14:textId="191F141D" w:rsidR="00B62DAD" w:rsidRPr="00B62DAD" w:rsidRDefault="00B62DAD" w:rsidP="00B62DAD">
      <w:pPr>
        <w:spacing w:line="276" w:lineRule="auto"/>
        <w:rPr>
          <w:rFonts w:ascii="Calibri" w:hAnsi="Calibri"/>
        </w:rPr>
      </w:pPr>
      <w:r w:rsidRPr="00B62DAD">
        <w:rPr>
          <w:rFonts w:ascii="Calibri" w:hAnsi="Calibri"/>
        </w:rPr>
        <w:t>One act of courage by the three mighty men beg</w:t>
      </w:r>
      <w:r w:rsidR="006C527B">
        <w:rPr>
          <w:rFonts w:ascii="Calibri" w:hAnsi="Calibri"/>
        </w:rPr>
        <w:t>a</w:t>
      </w:r>
      <w:r w:rsidRPr="00B62DAD">
        <w:rPr>
          <w:rFonts w:ascii="Calibri" w:hAnsi="Calibri"/>
        </w:rPr>
        <w:t xml:space="preserve">n to lift the spirits of David. They go and get the water. David is down. This action was a big part of the turning point to put David back on his throne, which he's going to win back in the subsequent verses and chapters. </w:t>
      </w:r>
    </w:p>
    <w:p w14:paraId="7F8BAF89" w14:textId="77777777" w:rsidR="00B62DAD" w:rsidRPr="00B62DAD" w:rsidRDefault="00B62DAD" w:rsidP="00B62DAD">
      <w:pPr>
        <w:spacing w:line="276" w:lineRule="auto"/>
        <w:rPr>
          <w:rFonts w:ascii="Calibri" w:hAnsi="Calibri"/>
        </w:rPr>
      </w:pPr>
    </w:p>
    <w:p w14:paraId="2CDA0F5C" w14:textId="712E7AA7" w:rsidR="00B62DAD" w:rsidRPr="00B62DAD" w:rsidRDefault="00B62DAD" w:rsidP="00B62DAD">
      <w:pPr>
        <w:spacing w:line="276" w:lineRule="auto"/>
        <w:rPr>
          <w:rFonts w:ascii="Calibri" w:hAnsi="Calibri"/>
        </w:rPr>
      </w:pPr>
      <w:r w:rsidRPr="00B62DAD">
        <w:rPr>
          <w:rFonts w:ascii="Calibri" w:hAnsi="Calibri"/>
        </w:rPr>
        <w:t>Sometimes you need people in your life to tell you</w:t>
      </w:r>
      <w:r w:rsidR="006C527B">
        <w:rPr>
          <w:rFonts w:ascii="Calibri" w:hAnsi="Calibri"/>
        </w:rPr>
        <w:t xml:space="preserve"> you’re </w:t>
      </w:r>
      <w:r w:rsidRPr="00B62DAD">
        <w:rPr>
          <w:rFonts w:ascii="Calibri" w:hAnsi="Calibri"/>
        </w:rPr>
        <w:t>not crazy. In fact, I want you to look at the person next to you and tell them, “You’re not crazy.” Doesn’t that feel good? You're not crazy.</w:t>
      </w:r>
    </w:p>
    <w:p w14:paraId="448C082D" w14:textId="77777777" w:rsidR="00B62DAD" w:rsidRPr="00B62DAD" w:rsidRDefault="00B62DAD" w:rsidP="00B62DAD">
      <w:pPr>
        <w:spacing w:line="276" w:lineRule="auto"/>
        <w:rPr>
          <w:rFonts w:ascii="Calibri" w:hAnsi="Calibri"/>
        </w:rPr>
      </w:pPr>
    </w:p>
    <w:p w14:paraId="4B227253" w14:textId="77777777" w:rsidR="00B62DAD" w:rsidRPr="00B62DAD" w:rsidRDefault="00B62DAD" w:rsidP="00B62DAD">
      <w:pPr>
        <w:spacing w:line="276" w:lineRule="auto"/>
        <w:rPr>
          <w:rFonts w:ascii="Calibri" w:hAnsi="Calibri"/>
        </w:rPr>
      </w:pPr>
      <w:r w:rsidRPr="00B62DAD">
        <w:rPr>
          <w:rFonts w:ascii="Calibri" w:hAnsi="Calibri"/>
        </w:rPr>
        <w:t>David is feeling crazy.</w:t>
      </w:r>
    </w:p>
    <w:p w14:paraId="0388BB0A" w14:textId="77777777" w:rsidR="00B62DAD" w:rsidRPr="00B62DAD" w:rsidRDefault="00B62DAD" w:rsidP="00B62DAD">
      <w:pPr>
        <w:spacing w:line="276" w:lineRule="auto"/>
        <w:rPr>
          <w:rFonts w:ascii="Calibri" w:hAnsi="Calibri"/>
        </w:rPr>
      </w:pPr>
    </w:p>
    <w:p w14:paraId="267BC589" w14:textId="77777777" w:rsidR="006C527B" w:rsidRDefault="00B62DAD" w:rsidP="00B62DAD">
      <w:pPr>
        <w:spacing w:line="276" w:lineRule="auto"/>
        <w:rPr>
          <w:rFonts w:ascii="Calibri" w:hAnsi="Calibri"/>
        </w:rPr>
      </w:pPr>
      <w:r w:rsidRPr="00B62DAD">
        <w:rPr>
          <w:rFonts w:ascii="Calibri" w:hAnsi="Calibri"/>
        </w:rPr>
        <w:t xml:space="preserve">Here's what happened. The three men heard what David said. They snuck out of the camp. They went to the town of Bethlehem, which is up on a hill. They marched uphill. They took on what the Bible calls a garrison, which is 20+ plus soldiers. They defeated them. Two men fought, one man got the waterskin and filled it up, they ran back to the camp, and brought the water to David. If they would have told everybody else what they were doing, they probably would have been stopped. But it was great encouragement. </w:t>
      </w:r>
    </w:p>
    <w:p w14:paraId="796968F5" w14:textId="77777777" w:rsidR="006C527B" w:rsidRDefault="006C527B" w:rsidP="00B62DAD">
      <w:pPr>
        <w:spacing w:line="276" w:lineRule="auto"/>
        <w:rPr>
          <w:rFonts w:ascii="Calibri" w:hAnsi="Calibri"/>
        </w:rPr>
      </w:pPr>
    </w:p>
    <w:p w14:paraId="2CD6A29F" w14:textId="7555D8C1" w:rsidR="00B62DAD" w:rsidRPr="00B62DAD" w:rsidRDefault="00B62DAD" w:rsidP="00B62DAD">
      <w:pPr>
        <w:spacing w:line="276" w:lineRule="auto"/>
        <w:rPr>
          <w:rFonts w:ascii="Calibri" w:hAnsi="Calibri"/>
        </w:rPr>
      </w:pPr>
      <w:r w:rsidRPr="00B62DAD">
        <w:rPr>
          <w:rFonts w:ascii="Calibri" w:hAnsi="Calibri"/>
        </w:rPr>
        <w:t xml:space="preserve">If three guys can take out 20+ Philistines, and if we can go sneak in and get some of David's water, maybe our army could win this battle. Maybe God </w:t>
      </w:r>
      <w:r w:rsidRPr="00B62DAD">
        <w:rPr>
          <w:rFonts w:ascii="Calibri" w:hAnsi="Calibri"/>
          <w:i/>
          <w:iCs/>
        </w:rPr>
        <w:t>is</w:t>
      </w:r>
      <w:r w:rsidRPr="00B62DAD">
        <w:rPr>
          <w:rFonts w:ascii="Calibri" w:hAnsi="Calibri"/>
        </w:rPr>
        <w:t xml:space="preserve"> with us. Maybe God</w:t>
      </w:r>
      <w:r w:rsidRPr="00B62DAD">
        <w:rPr>
          <w:rFonts w:ascii="Calibri" w:hAnsi="Calibri"/>
          <w:i/>
          <w:iCs/>
        </w:rPr>
        <w:t xml:space="preserve"> is</w:t>
      </w:r>
      <w:r w:rsidRPr="00B62DAD">
        <w:rPr>
          <w:rFonts w:ascii="Calibri" w:hAnsi="Calibri"/>
        </w:rPr>
        <w:t xml:space="preserve"> for us. Maybe we could be victorious. Maybe it's not over.</w:t>
      </w:r>
      <w:r w:rsidR="006C527B">
        <w:rPr>
          <w:rFonts w:ascii="Calibri" w:hAnsi="Calibri"/>
        </w:rPr>
        <w:t xml:space="preserve"> </w:t>
      </w:r>
      <w:r w:rsidRPr="00B62DAD">
        <w:rPr>
          <w:rFonts w:ascii="Calibri" w:hAnsi="Calibri"/>
        </w:rPr>
        <w:t>It began to encourage the heart of David. “Whoa! You guys brought me the water.” It's amazing.</w:t>
      </w:r>
    </w:p>
    <w:p w14:paraId="412987C0" w14:textId="77777777" w:rsidR="00B62DAD" w:rsidRPr="00B62DAD" w:rsidRDefault="00B62DAD" w:rsidP="00B62DAD">
      <w:pPr>
        <w:spacing w:line="276" w:lineRule="auto"/>
        <w:rPr>
          <w:rFonts w:ascii="Calibri" w:hAnsi="Calibri"/>
        </w:rPr>
      </w:pPr>
    </w:p>
    <w:p w14:paraId="7149B05B" w14:textId="107F24D5" w:rsidR="00B62DAD" w:rsidRPr="00B62DAD" w:rsidRDefault="00B62DAD" w:rsidP="00B62DAD">
      <w:pPr>
        <w:spacing w:line="276" w:lineRule="auto"/>
        <w:rPr>
          <w:rFonts w:ascii="Calibri" w:hAnsi="Calibri"/>
        </w:rPr>
      </w:pPr>
      <w:r w:rsidRPr="00B62DAD">
        <w:rPr>
          <w:rFonts w:ascii="Calibri" w:hAnsi="Calibri"/>
        </w:rPr>
        <w:t>I was at a pastors’ gathering a couple of weeks ago. Pastors need to be reminded they're not crazy. It's totally true. We were at a conference at a roundtable and some of the pastors beg</w:t>
      </w:r>
      <w:r w:rsidR="006C527B">
        <w:rPr>
          <w:rFonts w:ascii="Calibri" w:hAnsi="Calibri"/>
        </w:rPr>
        <w:t>a</w:t>
      </w:r>
      <w:r w:rsidRPr="00B62DAD">
        <w:rPr>
          <w:rFonts w:ascii="Calibri" w:hAnsi="Calibri"/>
        </w:rPr>
        <w:t>n to share some of the struggles that their churches were having. One pastor said, “Our church needs to give more.” Another pastor said, “Our church needs to give more</w:t>
      </w:r>
      <w:r w:rsidR="006C527B">
        <w:rPr>
          <w:rFonts w:ascii="Calibri" w:hAnsi="Calibri"/>
        </w:rPr>
        <w:t>.”</w:t>
      </w:r>
      <w:r w:rsidRPr="00B62DAD">
        <w:rPr>
          <w:rFonts w:ascii="Calibri" w:hAnsi="Calibri"/>
        </w:rPr>
        <w:t xml:space="preserve"> I thought to </w:t>
      </w:r>
      <w:r w:rsidRPr="00B62DAD">
        <w:rPr>
          <w:rFonts w:ascii="Calibri" w:hAnsi="Calibri"/>
        </w:rPr>
        <w:lastRenderedPageBreak/>
        <w:t xml:space="preserve">myself, “Our church needs to give more,” but I thought that it was the only church in the universe </w:t>
      </w:r>
      <w:r w:rsidR="006C527B">
        <w:rPr>
          <w:rFonts w:ascii="Calibri" w:hAnsi="Calibri"/>
        </w:rPr>
        <w:t xml:space="preserve">that </w:t>
      </w:r>
      <w:r w:rsidRPr="00B62DAD">
        <w:rPr>
          <w:rFonts w:ascii="Calibri" w:hAnsi="Calibri"/>
        </w:rPr>
        <w:t>needed to give more. We began to talk and I saw that many of the struggles</w:t>
      </w:r>
      <w:r w:rsidR="006C527B" w:rsidRPr="006C527B">
        <w:rPr>
          <w:rFonts w:ascii="Calibri" w:hAnsi="Calibri"/>
        </w:rPr>
        <w:t xml:space="preserve"> </w:t>
      </w:r>
      <w:r w:rsidR="006C527B" w:rsidRPr="00B62DAD">
        <w:rPr>
          <w:rFonts w:ascii="Calibri" w:hAnsi="Calibri"/>
        </w:rPr>
        <w:t>that we have</w:t>
      </w:r>
      <w:r w:rsidRPr="00B62DAD">
        <w:rPr>
          <w:rFonts w:ascii="Calibri" w:hAnsi="Calibri"/>
        </w:rPr>
        <w:t>, even beyond just this one thing, the challenges that face Edge Church, every church in America is facing those challenges. One pastor said, “We need more volunteers.” I was like, “Oh my gosh. I thought we were the only church that needed more volunteers.” We just talked. I was so encouraged. I was so blessed. I was reminded, “Ryan, you're not crazy.”</w:t>
      </w:r>
    </w:p>
    <w:p w14:paraId="32FF8A92" w14:textId="77777777" w:rsidR="00B62DAD" w:rsidRPr="00B62DAD" w:rsidRDefault="00B62DAD" w:rsidP="00B62DAD">
      <w:pPr>
        <w:spacing w:line="276" w:lineRule="auto"/>
        <w:rPr>
          <w:rFonts w:ascii="Calibri" w:hAnsi="Calibri"/>
        </w:rPr>
      </w:pPr>
    </w:p>
    <w:p w14:paraId="4BAD8AF3" w14:textId="77777777" w:rsidR="006C527B" w:rsidRDefault="00B62DAD" w:rsidP="00B62DAD">
      <w:pPr>
        <w:spacing w:line="276" w:lineRule="auto"/>
        <w:rPr>
          <w:rFonts w:ascii="Calibri" w:hAnsi="Calibri"/>
        </w:rPr>
      </w:pPr>
      <w:r w:rsidRPr="00B62DAD">
        <w:rPr>
          <w:rFonts w:ascii="Calibri" w:hAnsi="Calibri"/>
        </w:rPr>
        <w:t xml:space="preserve">Sometimes you need some people in your life to tell you, “You're not crazy,” to encourage you. That's why we </w:t>
      </w:r>
      <w:r w:rsidR="006C527B">
        <w:rPr>
          <w:rFonts w:ascii="Calibri" w:hAnsi="Calibri"/>
        </w:rPr>
        <w:t xml:space="preserve">have </w:t>
      </w:r>
      <w:r w:rsidRPr="00B62DAD">
        <w:rPr>
          <w:rFonts w:ascii="Calibri" w:hAnsi="Calibri"/>
        </w:rPr>
        <w:t>the Mancave Bible study for the men coming up on the 30</w:t>
      </w:r>
      <w:r w:rsidRPr="00B62DAD">
        <w:rPr>
          <w:rFonts w:ascii="Calibri" w:hAnsi="Calibri"/>
          <w:vertAlign w:val="superscript"/>
        </w:rPr>
        <w:t>th</w:t>
      </w:r>
      <w:r w:rsidRPr="00B62DAD">
        <w:rPr>
          <w:rFonts w:ascii="Calibri" w:hAnsi="Calibri"/>
        </w:rPr>
        <w:t xml:space="preserve">. Because men need to tell men, “You're not crazy.” That's why we have our Connect groups on Sunday nights starting in a couple of weeks. People are telling people, “You're not crazy.” We're opening God's word. We're praying together. We're encouraging each other. </w:t>
      </w:r>
    </w:p>
    <w:p w14:paraId="4E1268F9" w14:textId="77777777" w:rsidR="006C527B" w:rsidRDefault="006C527B" w:rsidP="00B62DAD">
      <w:pPr>
        <w:spacing w:line="276" w:lineRule="auto"/>
        <w:rPr>
          <w:rFonts w:ascii="Calibri" w:hAnsi="Calibri"/>
        </w:rPr>
      </w:pPr>
    </w:p>
    <w:p w14:paraId="1073D217" w14:textId="5BB872A1" w:rsidR="00B62DAD" w:rsidRPr="00B62DAD" w:rsidRDefault="00B62DAD" w:rsidP="00B62DAD">
      <w:pPr>
        <w:spacing w:line="276" w:lineRule="auto"/>
        <w:rPr>
          <w:rFonts w:ascii="Calibri" w:hAnsi="Calibri"/>
        </w:rPr>
      </w:pPr>
      <w:r w:rsidRPr="00B62DAD">
        <w:rPr>
          <w:rFonts w:ascii="Calibri" w:hAnsi="Calibri"/>
        </w:rPr>
        <w:t xml:space="preserve">The problems you're facing today, there's probably a whole group of people that are facing something very similar to that. Don't ever believe you're the only person facing that. </w:t>
      </w:r>
    </w:p>
    <w:p w14:paraId="464F8808" w14:textId="77777777" w:rsidR="00B62DAD" w:rsidRPr="00B62DAD" w:rsidRDefault="00B62DAD" w:rsidP="00B62DAD">
      <w:pPr>
        <w:spacing w:line="276" w:lineRule="auto"/>
        <w:rPr>
          <w:rFonts w:ascii="Calibri" w:hAnsi="Calibri"/>
        </w:rPr>
      </w:pPr>
    </w:p>
    <w:p w14:paraId="74228647" w14:textId="77777777" w:rsidR="00B62DAD" w:rsidRPr="00B62DAD" w:rsidRDefault="00B62DAD" w:rsidP="00B62DAD">
      <w:pPr>
        <w:spacing w:line="276" w:lineRule="auto"/>
        <w:rPr>
          <w:rFonts w:ascii="Calibri" w:hAnsi="Calibri"/>
        </w:rPr>
      </w:pPr>
      <w:r w:rsidRPr="00B62DAD">
        <w:rPr>
          <w:rFonts w:ascii="Calibri" w:hAnsi="Calibri"/>
        </w:rPr>
        <w:t xml:space="preserve">They encouraged the heart of David. They encouraged the king. How do you encourage the king? In that particular instance it was bringing him the water from the town of Bethlehem. Courageous people encourage others. </w:t>
      </w:r>
    </w:p>
    <w:p w14:paraId="6B8636CB" w14:textId="77777777" w:rsidR="00B62DAD" w:rsidRPr="00B62DAD" w:rsidRDefault="00B62DAD" w:rsidP="00B62DAD">
      <w:pPr>
        <w:spacing w:line="276" w:lineRule="auto"/>
        <w:rPr>
          <w:rFonts w:ascii="Calibri" w:hAnsi="Calibri"/>
        </w:rPr>
      </w:pPr>
    </w:p>
    <w:p w14:paraId="16F10442" w14:textId="732A2C27" w:rsidR="00B62DAD" w:rsidRPr="00B62DAD" w:rsidRDefault="00B62DAD" w:rsidP="00B62DAD">
      <w:pPr>
        <w:spacing w:line="276" w:lineRule="auto"/>
        <w:rPr>
          <w:rFonts w:ascii="Calibri" w:hAnsi="Calibri"/>
        </w:rPr>
      </w:pPr>
      <w:r w:rsidRPr="00B62DAD">
        <w:rPr>
          <w:rFonts w:ascii="Calibri" w:hAnsi="Calibri"/>
        </w:rPr>
        <w:t>When you're courageous, other people see your courage and they're like, “If she can do it, maybe I can do it too. If they can do it, maybe God could bless me in the same capacity.</w:t>
      </w:r>
      <w:r w:rsidR="006C527B">
        <w:rPr>
          <w:rFonts w:ascii="Calibri" w:hAnsi="Calibri"/>
        </w:rPr>
        <w:t>”</w:t>
      </w:r>
      <w:r w:rsidRPr="00B62DAD">
        <w:rPr>
          <w:rFonts w:ascii="Calibri" w:hAnsi="Calibri"/>
        </w:rPr>
        <w:t xml:space="preserve"> That's what it is.</w:t>
      </w:r>
    </w:p>
    <w:p w14:paraId="373D0ADB" w14:textId="77777777" w:rsidR="00B62DAD" w:rsidRPr="00B62DAD" w:rsidRDefault="00B62DAD" w:rsidP="00B62DAD">
      <w:pPr>
        <w:spacing w:line="276" w:lineRule="auto"/>
        <w:rPr>
          <w:rFonts w:ascii="Calibri" w:hAnsi="Calibri"/>
        </w:rPr>
      </w:pPr>
    </w:p>
    <w:p w14:paraId="3BD633D9" w14:textId="77777777" w:rsidR="00B62DAD" w:rsidRPr="00B62DAD" w:rsidRDefault="00B62DAD" w:rsidP="00B62DAD">
      <w:pPr>
        <w:spacing w:line="276" w:lineRule="auto"/>
        <w:rPr>
          <w:rFonts w:ascii="Calibri" w:hAnsi="Calibri"/>
          <w:b/>
          <w:bCs/>
        </w:rPr>
      </w:pPr>
      <w:r w:rsidRPr="00B62DAD">
        <w:rPr>
          <w:rFonts w:ascii="Calibri" w:hAnsi="Calibri"/>
          <w:b/>
          <w:bCs/>
        </w:rPr>
        <w:t>4. Courageous People Glorify God</w:t>
      </w:r>
    </w:p>
    <w:p w14:paraId="238FDFD4" w14:textId="77777777" w:rsidR="00B62DAD" w:rsidRPr="00B62DAD" w:rsidRDefault="00B62DAD" w:rsidP="00B62DAD">
      <w:pPr>
        <w:spacing w:line="276" w:lineRule="auto"/>
        <w:rPr>
          <w:rFonts w:ascii="Calibri" w:hAnsi="Calibri"/>
        </w:rPr>
      </w:pPr>
    </w:p>
    <w:p w14:paraId="618A933E" w14:textId="77777777" w:rsidR="00B62DAD" w:rsidRPr="00B62DAD" w:rsidRDefault="00B62DAD" w:rsidP="00B62DAD">
      <w:pPr>
        <w:spacing w:line="276" w:lineRule="auto"/>
        <w:rPr>
          <w:rFonts w:ascii="Calibri" w:hAnsi="Calibri"/>
        </w:rPr>
      </w:pPr>
      <w:r w:rsidRPr="00B62DAD">
        <w:rPr>
          <w:rFonts w:ascii="Calibri" w:hAnsi="Calibri"/>
        </w:rPr>
        <w:t>“They brought it back to David, but he refused to drink it. Instead, he poured it out to the Lord. David said, ‘Lord, I would never do such a thing! Is this not the blood of men who risked their lives?’ So he refused to drink it. Such were the exploits of the three warriors” (2 Samuel 23:16-17).</w:t>
      </w:r>
    </w:p>
    <w:p w14:paraId="1C3F9974" w14:textId="77777777" w:rsidR="00B62DAD" w:rsidRPr="00B62DAD" w:rsidRDefault="00B62DAD" w:rsidP="00B62DAD">
      <w:pPr>
        <w:spacing w:line="276" w:lineRule="auto"/>
        <w:rPr>
          <w:rFonts w:ascii="Calibri" w:hAnsi="Calibri"/>
        </w:rPr>
      </w:pPr>
    </w:p>
    <w:p w14:paraId="4EEEA825" w14:textId="77777777" w:rsidR="00B62DAD" w:rsidRPr="00B62DAD" w:rsidRDefault="00B62DAD" w:rsidP="00B62DAD">
      <w:pPr>
        <w:spacing w:line="276" w:lineRule="auto"/>
        <w:rPr>
          <w:rFonts w:ascii="Calibri" w:hAnsi="Calibri"/>
        </w:rPr>
      </w:pPr>
      <w:r w:rsidRPr="00B62DAD">
        <w:rPr>
          <w:rFonts w:ascii="Calibri" w:hAnsi="Calibri"/>
        </w:rPr>
        <w:t xml:space="preserve">I know you did not expect that. You thought David was going to suck on that water and enjoy every last drop of the water from Bethlehem. His men had fought their way to get it. They brought it back. What does David do? David pours it out as a drink offering, which was a type of sacrifice in the Old Testament. What's given to him, he gives to the Lord. Amazing. </w:t>
      </w:r>
    </w:p>
    <w:p w14:paraId="34B56557" w14:textId="77777777" w:rsidR="00B62DAD" w:rsidRPr="00B62DAD" w:rsidRDefault="00B62DAD" w:rsidP="00B62DAD">
      <w:pPr>
        <w:spacing w:line="276" w:lineRule="auto"/>
        <w:rPr>
          <w:rFonts w:ascii="Calibri" w:hAnsi="Calibri"/>
        </w:rPr>
      </w:pPr>
    </w:p>
    <w:p w14:paraId="2DFD828A" w14:textId="77777777" w:rsidR="00B62DAD" w:rsidRPr="00B62DAD" w:rsidRDefault="00B62DAD" w:rsidP="00B62DAD">
      <w:pPr>
        <w:spacing w:line="276" w:lineRule="auto"/>
        <w:rPr>
          <w:rFonts w:ascii="Calibri" w:hAnsi="Calibri"/>
        </w:rPr>
      </w:pPr>
      <w:r w:rsidRPr="00B62DAD">
        <w:rPr>
          <w:rFonts w:ascii="Calibri" w:hAnsi="Calibri"/>
        </w:rPr>
        <w:lastRenderedPageBreak/>
        <w:t>In the warrior culture of the ancient world, if David would have chugged that water, he would have been saying, “You guys are bad. You guys are awesome. I'm amazing. Look what we can do.” But David realized there was something else that was at stake that's called grace. I think he probably said to the men, “I know you're 6’4”. I know you can bench press the universe. I know you're an amazing warrior. However, God is the one who gave you that strength in the first place. If it wasn't for God, you would have no ability to fight, you would have no ability to do anything.” He pours it out on the ground.</w:t>
      </w:r>
    </w:p>
    <w:p w14:paraId="7185A9FE" w14:textId="77777777" w:rsidR="00B62DAD" w:rsidRPr="00B62DAD" w:rsidRDefault="00B62DAD" w:rsidP="00B62DAD">
      <w:pPr>
        <w:spacing w:line="276" w:lineRule="auto"/>
        <w:rPr>
          <w:rFonts w:ascii="Calibri" w:hAnsi="Calibri"/>
        </w:rPr>
      </w:pPr>
    </w:p>
    <w:p w14:paraId="2FD76884" w14:textId="77777777" w:rsidR="00B62DAD" w:rsidRPr="00B62DAD" w:rsidRDefault="00B62DAD" w:rsidP="00B62DAD">
      <w:pPr>
        <w:spacing w:line="276" w:lineRule="auto"/>
        <w:rPr>
          <w:rFonts w:ascii="Calibri" w:hAnsi="Calibri"/>
        </w:rPr>
      </w:pPr>
      <w:r w:rsidRPr="00B62DAD">
        <w:rPr>
          <w:rFonts w:ascii="Calibri" w:hAnsi="Calibri"/>
        </w:rPr>
        <w:t xml:space="preserve">The Cave of </w:t>
      </w:r>
      <w:proofErr w:type="spellStart"/>
      <w:r w:rsidRPr="00B62DAD">
        <w:rPr>
          <w:rFonts w:ascii="Calibri" w:hAnsi="Calibri"/>
        </w:rPr>
        <w:t>Adullam</w:t>
      </w:r>
      <w:proofErr w:type="spellEnd"/>
      <w:r w:rsidRPr="00B62DAD">
        <w:rPr>
          <w:rFonts w:ascii="Calibri" w:hAnsi="Calibri"/>
        </w:rPr>
        <w:t>, which was a prison for David, a place of depression became a place of praise. The place of pain became the place of praise and worship to God.</w:t>
      </w:r>
    </w:p>
    <w:p w14:paraId="75D15183" w14:textId="77777777" w:rsidR="00B62DAD" w:rsidRPr="00B62DAD" w:rsidRDefault="00B62DAD" w:rsidP="00B62DAD">
      <w:pPr>
        <w:spacing w:line="276" w:lineRule="auto"/>
        <w:rPr>
          <w:rFonts w:ascii="Calibri" w:hAnsi="Calibri"/>
        </w:rPr>
      </w:pPr>
    </w:p>
    <w:p w14:paraId="7A310C51" w14:textId="77777777" w:rsidR="00B62DAD" w:rsidRPr="00B62DAD" w:rsidRDefault="00B62DAD" w:rsidP="00B62DAD">
      <w:pPr>
        <w:spacing w:line="276" w:lineRule="auto"/>
        <w:rPr>
          <w:rFonts w:ascii="Calibri" w:hAnsi="Calibri"/>
        </w:rPr>
      </w:pPr>
      <w:r w:rsidRPr="00B62DAD">
        <w:rPr>
          <w:rFonts w:ascii="Calibri" w:hAnsi="Calibri"/>
        </w:rPr>
        <w:t>The men saw the grace of God there and they remembered their maker. They remembered that God was for them and that God was with them. It was a powerful moment of worship as he turned the place of pain into the place of praise.</w:t>
      </w:r>
    </w:p>
    <w:p w14:paraId="46B277D6" w14:textId="77777777" w:rsidR="00B62DAD" w:rsidRPr="00B62DAD" w:rsidRDefault="00B62DAD" w:rsidP="00B62DAD">
      <w:pPr>
        <w:spacing w:line="276" w:lineRule="auto"/>
        <w:rPr>
          <w:rFonts w:ascii="Calibri" w:hAnsi="Calibri"/>
        </w:rPr>
      </w:pPr>
    </w:p>
    <w:p w14:paraId="47AC22AF" w14:textId="77777777" w:rsidR="00B62DAD" w:rsidRPr="00B62DAD" w:rsidRDefault="00B62DAD" w:rsidP="00B62DAD">
      <w:pPr>
        <w:spacing w:line="276" w:lineRule="auto"/>
        <w:rPr>
          <w:rFonts w:ascii="Calibri" w:hAnsi="Calibri"/>
        </w:rPr>
      </w:pPr>
      <w:r w:rsidRPr="00B62DAD">
        <w:rPr>
          <w:rFonts w:ascii="Calibri" w:hAnsi="Calibri"/>
        </w:rPr>
        <w:t xml:space="preserve">I think if I would have been brought the water, I know what I would have done, I would have done my favorite Fortnite dance. I would have begun to dab or to floss or something else. I would have celebrated that all the way as long as possible. </w:t>
      </w:r>
    </w:p>
    <w:p w14:paraId="31BB7A87" w14:textId="77777777" w:rsidR="00B62DAD" w:rsidRPr="00B62DAD" w:rsidRDefault="00B62DAD" w:rsidP="00B62DAD">
      <w:pPr>
        <w:spacing w:line="276" w:lineRule="auto"/>
        <w:rPr>
          <w:rFonts w:ascii="Calibri" w:hAnsi="Calibri"/>
        </w:rPr>
      </w:pPr>
    </w:p>
    <w:p w14:paraId="0058568D" w14:textId="77777777" w:rsidR="00B62DAD" w:rsidRPr="00B62DAD" w:rsidRDefault="00B62DAD" w:rsidP="00B62DAD">
      <w:pPr>
        <w:spacing w:line="276" w:lineRule="auto"/>
        <w:rPr>
          <w:rFonts w:ascii="Calibri" w:hAnsi="Calibri"/>
        </w:rPr>
      </w:pPr>
      <w:r w:rsidRPr="00B62DAD">
        <w:rPr>
          <w:rFonts w:ascii="Calibri" w:hAnsi="Calibri"/>
        </w:rPr>
        <w:t xml:space="preserve">However, David, a man full of the Spirit, recognized it was God. He poured it out. </w:t>
      </w:r>
    </w:p>
    <w:p w14:paraId="57FD19F7" w14:textId="77777777" w:rsidR="00B62DAD" w:rsidRPr="00B62DAD" w:rsidRDefault="00B62DAD" w:rsidP="00B62DAD">
      <w:pPr>
        <w:spacing w:line="276" w:lineRule="auto"/>
        <w:rPr>
          <w:rFonts w:ascii="Calibri" w:hAnsi="Calibri"/>
        </w:rPr>
      </w:pPr>
    </w:p>
    <w:p w14:paraId="23DA0228" w14:textId="77777777" w:rsidR="00B62DAD" w:rsidRPr="00B62DAD" w:rsidRDefault="00B62DAD" w:rsidP="00B62DAD">
      <w:pPr>
        <w:spacing w:line="276" w:lineRule="auto"/>
        <w:rPr>
          <w:rFonts w:ascii="Calibri" w:hAnsi="Calibri"/>
        </w:rPr>
      </w:pPr>
      <w:r w:rsidRPr="00B62DAD">
        <w:rPr>
          <w:rFonts w:ascii="Calibri" w:hAnsi="Calibri"/>
        </w:rPr>
        <w:t xml:space="preserve">Here's what's beautiful. David's issue was not his physical thirst. His issue was his spiritual thirst. He was thirsty to hear from God. </w:t>
      </w:r>
    </w:p>
    <w:p w14:paraId="7D919032" w14:textId="77777777" w:rsidR="00B62DAD" w:rsidRPr="00B62DAD" w:rsidRDefault="00B62DAD" w:rsidP="00B62DAD">
      <w:pPr>
        <w:spacing w:line="276" w:lineRule="auto"/>
        <w:rPr>
          <w:rFonts w:ascii="Calibri" w:hAnsi="Calibri"/>
        </w:rPr>
      </w:pPr>
    </w:p>
    <w:p w14:paraId="5455BBEF" w14:textId="77777777" w:rsidR="00B62DAD" w:rsidRPr="00B62DAD" w:rsidRDefault="00B62DAD" w:rsidP="00B62DAD">
      <w:pPr>
        <w:spacing w:line="276" w:lineRule="auto"/>
        <w:rPr>
          <w:rFonts w:ascii="Calibri" w:hAnsi="Calibri"/>
        </w:rPr>
      </w:pPr>
      <w:r w:rsidRPr="00B62DAD">
        <w:rPr>
          <w:rFonts w:ascii="Calibri" w:hAnsi="Calibri"/>
        </w:rPr>
        <w:t xml:space="preserve">Has your soul ever been thirsty before? </w:t>
      </w:r>
    </w:p>
    <w:p w14:paraId="78179DB5" w14:textId="77777777" w:rsidR="00B62DAD" w:rsidRPr="00B62DAD" w:rsidRDefault="00B62DAD" w:rsidP="00B62DAD">
      <w:pPr>
        <w:spacing w:line="276" w:lineRule="auto"/>
        <w:rPr>
          <w:rFonts w:ascii="Calibri" w:hAnsi="Calibri"/>
        </w:rPr>
      </w:pPr>
    </w:p>
    <w:p w14:paraId="3D0A1972" w14:textId="155E5634" w:rsidR="00B62DAD" w:rsidRPr="00B62DAD" w:rsidRDefault="00B62DAD" w:rsidP="00B62DAD">
      <w:pPr>
        <w:spacing w:line="276" w:lineRule="auto"/>
        <w:rPr>
          <w:rFonts w:ascii="Calibri" w:hAnsi="Calibri"/>
        </w:rPr>
      </w:pPr>
      <w:r w:rsidRPr="00B62DAD">
        <w:rPr>
          <w:rFonts w:ascii="Calibri" w:hAnsi="Calibri"/>
        </w:rPr>
        <w:t>This is what Jesus was talking about to the woman at the well in John 4 when He said to the woman, “You’ve been married five times and you're living with another man that you're not married to. You’re thirsting. You think you're thirsting for more relationships, but what you're thirsting for is the living water that only I can bring</w:t>
      </w:r>
      <w:r w:rsidR="006C527B">
        <w:rPr>
          <w:rFonts w:ascii="Calibri" w:hAnsi="Calibri"/>
        </w:rPr>
        <w:t xml:space="preserve"> – t</w:t>
      </w:r>
      <w:r w:rsidRPr="00B62DAD">
        <w:rPr>
          <w:rFonts w:ascii="Calibri" w:hAnsi="Calibri"/>
        </w:rPr>
        <w:t>he living water of the Spirit of God.” That day, that woman's life was transformed as she put her faith in Jesus Christ. She went back to her town and told everybody. It was about the living water, not about the physical water.</w:t>
      </w:r>
    </w:p>
    <w:p w14:paraId="477F0B72" w14:textId="77777777" w:rsidR="00B62DAD" w:rsidRPr="00B62DAD" w:rsidRDefault="00B62DAD" w:rsidP="00B62DAD">
      <w:pPr>
        <w:spacing w:line="276" w:lineRule="auto"/>
        <w:rPr>
          <w:rFonts w:ascii="Calibri" w:hAnsi="Calibri"/>
        </w:rPr>
      </w:pPr>
    </w:p>
    <w:p w14:paraId="6FE6F6DE" w14:textId="77777777" w:rsidR="00B62DAD" w:rsidRPr="00B62DAD" w:rsidRDefault="00B62DAD" w:rsidP="00B62DAD">
      <w:pPr>
        <w:spacing w:line="276" w:lineRule="auto"/>
        <w:rPr>
          <w:rFonts w:ascii="Calibri" w:hAnsi="Calibri"/>
        </w:rPr>
      </w:pPr>
      <w:r w:rsidRPr="00B62DAD">
        <w:rPr>
          <w:rFonts w:ascii="Calibri" w:hAnsi="Calibri"/>
        </w:rPr>
        <w:t xml:space="preserve">David experienced this when he turned the place of pain into the place of praise. </w:t>
      </w:r>
    </w:p>
    <w:p w14:paraId="0A99966B" w14:textId="77777777" w:rsidR="00B62DAD" w:rsidRPr="00B62DAD" w:rsidRDefault="00B62DAD" w:rsidP="00B62DAD">
      <w:pPr>
        <w:spacing w:line="276" w:lineRule="auto"/>
        <w:rPr>
          <w:rFonts w:ascii="Calibri" w:hAnsi="Calibri"/>
        </w:rPr>
      </w:pPr>
    </w:p>
    <w:p w14:paraId="412C2C69" w14:textId="77777777" w:rsidR="00B62DAD" w:rsidRPr="00B62DAD" w:rsidRDefault="00B62DAD" w:rsidP="00B62DAD">
      <w:pPr>
        <w:spacing w:line="276" w:lineRule="auto"/>
        <w:rPr>
          <w:rFonts w:ascii="Calibri" w:hAnsi="Calibri"/>
        </w:rPr>
      </w:pPr>
      <w:r w:rsidRPr="00B62DAD">
        <w:rPr>
          <w:rFonts w:ascii="Calibri" w:hAnsi="Calibri"/>
        </w:rPr>
        <w:lastRenderedPageBreak/>
        <w:t>I don't know what you brought with you to church this morning. Hurt, pain, disappointment, fear, uncertainty, a host of other things. I want you to know today you can pour that out to the Lord. The place of pain can become the place of praise. Wow.</w:t>
      </w:r>
    </w:p>
    <w:p w14:paraId="56B0920F" w14:textId="77777777" w:rsidR="00B62DAD" w:rsidRPr="00B62DAD" w:rsidRDefault="00B62DAD" w:rsidP="00B62DAD">
      <w:pPr>
        <w:spacing w:line="276" w:lineRule="auto"/>
        <w:rPr>
          <w:rFonts w:ascii="Calibri" w:hAnsi="Calibri"/>
        </w:rPr>
      </w:pPr>
    </w:p>
    <w:p w14:paraId="4EE02217" w14:textId="77777777" w:rsidR="00B62DAD" w:rsidRPr="00B62DAD" w:rsidRDefault="00B62DAD" w:rsidP="00B62DAD">
      <w:pPr>
        <w:spacing w:line="276" w:lineRule="auto"/>
        <w:rPr>
          <w:rFonts w:ascii="Calibri" w:hAnsi="Calibri"/>
        </w:rPr>
      </w:pPr>
      <w:r w:rsidRPr="00B62DAD">
        <w:rPr>
          <w:rFonts w:ascii="Calibri" w:hAnsi="Calibri"/>
        </w:rPr>
        <w:t xml:space="preserve">I'm so thankful for those special places that God gives us. </w:t>
      </w:r>
    </w:p>
    <w:p w14:paraId="0788A1A1" w14:textId="77777777" w:rsidR="00B62DAD" w:rsidRPr="00B62DAD" w:rsidRDefault="00B62DAD" w:rsidP="00B62DAD">
      <w:pPr>
        <w:spacing w:line="276" w:lineRule="auto"/>
        <w:rPr>
          <w:rFonts w:ascii="Calibri" w:hAnsi="Calibri"/>
        </w:rPr>
      </w:pPr>
    </w:p>
    <w:p w14:paraId="1FAD45BA" w14:textId="5BB83CAC" w:rsidR="00B62DAD" w:rsidRPr="00B62DAD" w:rsidRDefault="006C527B" w:rsidP="00B62DAD">
      <w:pPr>
        <w:spacing w:line="276" w:lineRule="auto"/>
        <w:rPr>
          <w:rFonts w:ascii="Calibri" w:hAnsi="Calibri"/>
        </w:rPr>
      </w:pPr>
      <w:r>
        <w:rPr>
          <w:rFonts w:ascii="Calibri" w:hAnsi="Calibri"/>
        </w:rPr>
        <w:t xml:space="preserve">I get together every few months with my </w:t>
      </w:r>
      <w:r w:rsidR="00B62DAD" w:rsidRPr="00B62DAD">
        <w:rPr>
          <w:rFonts w:ascii="Calibri" w:hAnsi="Calibri"/>
        </w:rPr>
        <w:t>good friend Thomas Thompson, who's a pastor in Colorado Springs</w:t>
      </w:r>
      <w:r>
        <w:rPr>
          <w:rFonts w:ascii="Calibri" w:hAnsi="Calibri"/>
        </w:rPr>
        <w:t xml:space="preserve">. </w:t>
      </w:r>
      <w:r w:rsidR="00B62DAD" w:rsidRPr="00B62DAD">
        <w:rPr>
          <w:rFonts w:ascii="Calibri" w:hAnsi="Calibri"/>
        </w:rPr>
        <w:t>We've been friends since high school and we have a certain restaurant that we meet at every time we meet. That's a special restaurant because in different moments throughout the years that we've been friends, I've been able to share my pain with him and he's been able to share his pain with me. That restaurant has been a place where the place of pain became a place of praise.</w:t>
      </w:r>
    </w:p>
    <w:p w14:paraId="5558B8CD" w14:textId="77777777" w:rsidR="00B62DAD" w:rsidRPr="00B62DAD" w:rsidRDefault="00B62DAD" w:rsidP="00B62DAD">
      <w:pPr>
        <w:spacing w:line="276" w:lineRule="auto"/>
        <w:rPr>
          <w:rFonts w:ascii="Calibri" w:hAnsi="Calibri"/>
        </w:rPr>
      </w:pPr>
    </w:p>
    <w:p w14:paraId="47B66E35" w14:textId="77777777" w:rsidR="00B62DAD" w:rsidRPr="00B62DAD" w:rsidRDefault="00B62DAD" w:rsidP="00B62DAD">
      <w:pPr>
        <w:spacing w:line="276" w:lineRule="auto"/>
        <w:rPr>
          <w:rFonts w:ascii="Calibri" w:hAnsi="Calibri"/>
        </w:rPr>
      </w:pPr>
      <w:r w:rsidRPr="00B62DAD">
        <w:rPr>
          <w:rFonts w:ascii="Calibri" w:hAnsi="Calibri"/>
        </w:rPr>
        <w:t>I'm thinking today about people who have shared with me their own pain and their own struggle at places like Starbucks, where I meet with people often and I hear about people's pain. “My dad wasn't involved in my life.” “My wife left. I'm hurting.” “I don't know if I can pay the bills this month, Pastor.” The place of pain has become the place of praise. Isn’t that beautiful?</w:t>
      </w:r>
    </w:p>
    <w:p w14:paraId="3CAECA03" w14:textId="77777777" w:rsidR="00B62DAD" w:rsidRPr="00B62DAD" w:rsidRDefault="00B62DAD" w:rsidP="00B62DAD">
      <w:pPr>
        <w:spacing w:line="276" w:lineRule="auto"/>
        <w:rPr>
          <w:rFonts w:ascii="Calibri" w:hAnsi="Calibri"/>
        </w:rPr>
      </w:pPr>
    </w:p>
    <w:p w14:paraId="18889801" w14:textId="77777777" w:rsidR="00B62DAD" w:rsidRPr="00B62DAD" w:rsidRDefault="00B62DAD" w:rsidP="00B62DAD">
      <w:pPr>
        <w:spacing w:line="276" w:lineRule="auto"/>
        <w:rPr>
          <w:rFonts w:ascii="Calibri" w:hAnsi="Calibri"/>
        </w:rPr>
      </w:pPr>
      <w:r w:rsidRPr="00B62DAD">
        <w:rPr>
          <w:rFonts w:ascii="Calibri" w:hAnsi="Calibri"/>
        </w:rPr>
        <w:t xml:space="preserve">One act of courage turned this whole situation around. </w:t>
      </w:r>
    </w:p>
    <w:p w14:paraId="4B3C19B5" w14:textId="77777777" w:rsidR="00B62DAD" w:rsidRPr="00B62DAD" w:rsidRDefault="00B62DAD" w:rsidP="00B62DAD">
      <w:pPr>
        <w:spacing w:line="276" w:lineRule="auto"/>
        <w:rPr>
          <w:rFonts w:ascii="Calibri" w:hAnsi="Calibri"/>
        </w:rPr>
      </w:pPr>
    </w:p>
    <w:p w14:paraId="5BB30932" w14:textId="77777777" w:rsidR="00B62DAD" w:rsidRPr="00B62DAD" w:rsidRDefault="00B62DAD" w:rsidP="00B62DAD">
      <w:pPr>
        <w:spacing w:line="276" w:lineRule="auto"/>
        <w:rPr>
          <w:rFonts w:ascii="Calibri" w:hAnsi="Calibri"/>
        </w:rPr>
      </w:pPr>
      <w:r w:rsidRPr="00B62DAD">
        <w:rPr>
          <w:rFonts w:ascii="Calibri" w:hAnsi="Calibri"/>
        </w:rPr>
        <w:t xml:space="preserve">I wonder how many courageous acts could turn the place of pain in your life to the place of praise? </w:t>
      </w:r>
    </w:p>
    <w:p w14:paraId="7E74B833" w14:textId="77777777" w:rsidR="00B62DAD" w:rsidRPr="00B62DAD" w:rsidRDefault="00B62DAD" w:rsidP="00B62DAD">
      <w:pPr>
        <w:spacing w:line="276" w:lineRule="auto"/>
        <w:rPr>
          <w:rFonts w:ascii="Calibri" w:hAnsi="Calibri"/>
        </w:rPr>
      </w:pPr>
    </w:p>
    <w:p w14:paraId="039492A2" w14:textId="77777777" w:rsidR="006C527B" w:rsidRDefault="00B62DAD" w:rsidP="00B62DAD">
      <w:pPr>
        <w:spacing w:line="276" w:lineRule="auto"/>
        <w:rPr>
          <w:rFonts w:ascii="Calibri" w:hAnsi="Calibri"/>
        </w:rPr>
      </w:pPr>
      <w:r w:rsidRPr="00B62DAD">
        <w:rPr>
          <w:rFonts w:ascii="Calibri" w:hAnsi="Calibri"/>
        </w:rPr>
        <w:t xml:space="preserve">I wonder if David kept the waterskin that was given to him with that water from the town of Bethlehem. </w:t>
      </w:r>
    </w:p>
    <w:p w14:paraId="62B5D4F2" w14:textId="77777777" w:rsidR="006C527B" w:rsidRDefault="006C527B" w:rsidP="00B62DAD">
      <w:pPr>
        <w:spacing w:line="276" w:lineRule="auto"/>
        <w:rPr>
          <w:rFonts w:ascii="Calibri" w:hAnsi="Calibri"/>
        </w:rPr>
      </w:pPr>
    </w:p>
    <w:p w14:paraId="5ECB7217" w14:textId="75CA0885" w:rsidR="00B62DAD" w:rsidRPr="00B62DAD" w:rsidRDefault="00B62DAD" w:rsidP="00B62DAD">
      <w:pPr>
        <w:spacing w:line="276" w:lineRule="auto"/>
        <w:rPr>
          <w:rFonts w:ascii="Calibri" w:hAnsi="Calibri"/>
        </w:rPr>
      </w:pPr>
      <w:r w:rsidRPr="00B62DAD">
        <w:rPr>
          <w:rFonts w:ascii="Calibri" w:hAnsi="Calibri"/>
        </w:rPr>
        <w:t>If you read the book of 2 Samuel, you see that when David defeated Goliath, he cut Goliath’s head off and he kept his head. I cannot imagine how that smelled. The Bible says he took it back to Jerusalem. He may have disposed of the head at some point, but he kept the armor and he kept the sword of Goliath. Why would David keep the sword of Goliath? I think he wanted to remember that God had given him the courage to take down the giant, and that he would also have subsequent giants at other stages in his life. If he could somehow see the sword of Goliath he could remember that maybe God would be with me in these other situations as well.</w:t>
      </w:r>
    </w:p>
    <w:p w14:paraId="3DE4B60C" w14:textId="77777777" w:rsidR="00B62DAD" w:rsidRPr="00B62DAD" w:rsidRDefault="00B62DAD" w:rsidP="00B62DAD">
      <w:pPr>
        <w:spacing w:line="276" w:lineRule="auto"/>
        <w:rPr>
          <w:rFonts w:ascii="Calibri" w:hAnsi="Calibri"/>
        </w:rPr>
      </w:pPr>
    </w:p>
    <w:p w14:paraId="0A28AE19" w14:textId="74B720DA" w:rsidR="00B62DAD" w:rsidRPr="00B62DAD" w:rsidRDefault="00B62DAD" w:rsidP="00B62DAD">
      <w:pPr>
        <w:spacing w:line="276" w:lineRule="auto"/>
        <w:rPr>
          <w:rFonts w:ascii="Calibri" w:hAnsi="Calibri"/>
        </w:rPr>
      </w:pPr>
      <w:r w:rsidRPr="00B62DAD">
        <w:rPr>
          <w:rFonts w:ascii="Calibri" w:hAnsi="Calibri"/>
        </w:rPr>
        <w:lastRenderedPageBreak/>
        <w:t xml:space="preserve">I wonder if David kept the waterskin to remind him that the place of pain, the Cave of </w:t>
      </w:r>
      <w:proofErr w:type="spellStart"/>
      <w:r w:rsidRPr="00B62DAD">
        <w:rPr>
          <w:rFonts w:ascii="Calibri" w:hAnsi="Calibri"/>
        </w:rPr>
        <w:t>Adullam</w:t>
      </w:r>
      <w:proofErr w:type="spellEnd"/>
      <w:r w:rsidR="006C527B">
        <w:rPr>
          <w:rFonts w:ascii="Calibri" w:hAnsi="Calibri"/>
        </w:rPr>
        <w:t>,</w:t>
      </w:r>
      <w:r w:rsidRPr="00B62DAD">
        <w:rPr>
          <w:rFonts w:ascii="Calibri" w:hAnsi="Calibri"/>
        </w:rPr>
        <w:t xml:space="preserve"> had become the place of praise. David's thirst was quenched there as he poured out to God what God had given him.</w:t>
      </w:r>
    </w:p>
    <w:p w14:paraId="55ABB059" w14:textId="77777777" w:rsidR="00B62DAD" w:rsidRPr="00B62DAD" w:rsidRDefault="00B62DAD" w:rsidP="00B62DAD">
      <w:pPr>
        <w:spacing w:line="276" w:lineRule="auto"/>
        <w:rPr>
          <w:rFonts w:ascii="Calibri" w:hAnsi="Calibri"/>
        </w:rPr>
      </w:pPr>
    </w:p>
    <w:p w14:paraId="36993A2C" w14:textId="77777777" w:rsidR="00B62DAD" w:rsidRPr="00B62DAD" w:rsidRDefault="00B62DAD" w:rsidP="00B62DAD">
      <w:pPr>
        <w:spacing w:line="276" w:lineRule="auto"/>
        <w:rPr>
          <w:rFonts w:ascii="Calibri" w:hAnsi="Calibri"/>
          <w:b/>
          <w:bCs/>
        </w:rPr>
      </w:pPr>
      <w:r w:rsidRPr="00B62DAD">
        <w:rPr>
          <w:rFonts w:ascii="Calibri" w:hAnsi="Calibri"/>
          <w:b/>
          <w:bCs/>
        </w:rPr>
        <w:t>5. Courageous People Seize God-Given Opportunities</w:t>
      </w:r>
    </w:p>
    <w:p w14:paraId="2F597CC8" w14:textId="77777777" w:rsidR="00B62DAD" w:rsidRPr="00B62DAD" w:rsidRDefault="00B62DAD" w:rsidP="00B62DAD">
      <w:pPr>
        <w:spacing w:line="276" w:lineRule="auto"/>
        <w:rPr>
          <w:rFonts w:ascii="Calibri" w:hAnsi="Calibri"/>
        </w:rPr>
      </w:pPr>
    </w:p>
    <w:p w14:paraId="1714D37C" w14:textId="77777777" w:rsidR="00B62DAD" w:rsidRPr="00B62DAD" w:rsidRDefault="00B62DAD" w:rsidP="00B62DAD">
      <w:pPr>
        <w:spacing w:line="276" w:lineRule="auto"/>
        <w:rPr>
          <w:rFonts w:ascii="Calibri" w:hAnsi="Calibri"/>
        </w:rPr>
      </w:pPr>
      <w:r w:rsidRPr="00B62DAD">
        <w:rPr>
          <w:rFonts w:ascii="Calibri" w:hAnsi="Calibri"/>
        </w:rPr>
        <w:t>“</w:t>
      </w:r>
      <w:proofErr w:type="gramStart"/>
      <w:r w:rsidRPr="00B62DAD">
        <w:rPr>
          <w:rFonts w:ascii="Calibri" w:hAnsi="Calibri"/>
        </w:rPr>
        <w:t>Benaiah</w:t>
      </w:r>
      <w:proofErr w:type="gramEnd"/>
      <w:r w:rsidRPr="00B62DAD">
        <w:rPr>
          <w:rFonts w:ascii="Calibri" w:hAnsi="Calibri"/>
        </w:rPr>
        <w:t xml:space="preserve"> son of Jehoiada…went down into a pit on a snowy day and killed a lion. He also killed an Egyptian, an impressive man. Even though the Egyptian had a spear in his hand, Benaiah went down to him with a club, snatched the spear out of the Egyptian’s hand, and then killed him with his own spear” (2 Samuel 23:20-21).</w:t>
      </w:r>
    </w:p>
    <w:p w14:paraId="1501F2D3" w14:textId="77777777" w:rsidR="00B62DAD" w:rsidRPr="00B62DAD" w:rsidRDefault="00B62DAD" w:rsidP="00B62DAD">
      <w:pPr>
        <w:spacing w:line="276" w:lineRule="auto"/>
        <w:rPr>
          <w:rFonts w:ascii="Calibri" w:hAnsi="Calibri"/>
        </w:rPr>
      </w:pPr>
    </w:p>
    <w:p w14:paraId="06CD33AA" w14:textId="77777777" w:rsidR="00B62DAD" w:rsidRPr="00B62DAD" w:rsidRDefault="00B62DAD" w:rsidP="00B62DAD">
      <w:pPr>
        <w:spacing w:line="276" w:lineRule="auto"/>
        <w:rPr>
          <w:rFonts w:ascii="Calibri" w:hAnsi="Calibri"/>
        </w:rPr>
      </w:pPr>
      <w:r w:rsidRPr="00B62DAD">
        <w:rPr>
          <w:rFonts w:ascii="Calibri" w:hAnsi="Calibri"/>
        </w:rPr>
        <w:t xml:space="preserve">This sounds weird being in the Bible. </w:t>
      </w:r>
    </w:p>
    <w:p w14:paraId="0943BE47" w14:textId="77777777" w:rsidR="00B62DAD" w:rsidRPr="00B62DAD" w:rsidRDefault="00B62DAD" w:rsidP="00B62DAD">
      <w:pPr>
        <w:spacing w:line="276" w:lineRule="auto"/>
        <w:rPr>
          <w:rFonts w:ascii="Calibri" w:hAnsi="Calibri"/>
        </w:rPr>
      </w:pPr>
    </w:p>
    <w:p w14:paraId="06E76225" w14:textId="66A4A9AD" w:rsidR="00B62DAD" w:rsidRPr="00B62DAD" w:rsidRDefault="00B62DAD" w:rsidP="00B62DAD">
      <w:pPr>
        <w:spacing w:line="276" w:lineRule="auto"/>
        <w:rPr>
          <w:rFonts w:ascii="Calibri" w:hAnsi="Calibri"/>
        </w:rPr>
      </w:pPr>
      <w:r w:rsidRPr="00B62DAD">
        <w:rPr>
          <w:rFonts w:ascii="Calibri" w:hAnsi="Calibri"/>
        </w:rPr>
        <w:t>Courage. You can say maybe Benaiah had it a little screwed up in the head. How many people are jumping in a pit with a lion on a snowy day? I read another translation of the Bible that says that he chased the lion into the pit. I don't know what the Hebrew language actually says. But I thought, “Who goes and chases lions? That is crazy.” I pray to God that I would have the courage of Benaiah who will chase some lions. Of all the animals on the planet to chase, I'm going to chase a lion.</w:t>
      </w:r>
    </w:p>
    <w:p w14:paraId="75ACC954" w14:textId="77777777" w:rsidR="00B62DAD" w:rsidRPr="00B62DAD" w:rsidRDefault="00B62DAD" w:rsidP="00B62DAD">
      <w:pPr>
        <w:spacing w:line="276" w:lineRule="auto"/>
        <w:rPr>
          <w:rFonts w:ascii="Calibri" w:hAnsi="Calibri"/>
        </w:rPr>
      </w:pPr>
    </w:p>
    <w:p w14:paraId="00B49BF2" w14:textId="77777777" w:rsidR="00B62DAD" w:rsidRPr="00B62DAD" w:rsidRDefault="00B62DAD" w:rsidP="00B62DAD">
      <w:pPr>
        <w:spacing w:line="276" w:lineRule="auto"/>
        <w:rPr>
          <w:rFonts w:ascii="Calibri" w:hAnsi="Calibri"/>
        </w:rPr>
      </w:pPr>
      <w:r w:rsidRPr="00B62DAD">
        <w:rPr>
          <w:rFonts w:ascii="Calibri" w:hAnsi="Calibri"/>
        </w:rPr>
        <w:t xml:space="preserve">Here's the thing about people of courage. People of courage have a different perspective. Many people would look and say, “The lion is in the pit. He's incarcerated. Let's leave him alone. Let’s go away.” It would be much more convenient to leave the lion in the pit. I think Benaiah had a whole other perspective. He was like, “He can't run away from me anymore. I can take him out.” Think about it. Benaiah is fighting the wrong enemy (a lion), the wrong time (it’s a snowy day), in the wrong place (in a pit). Everything about this makes no sense. </w:t>
      </w:r>
    </w:p>
    <w:p w14:paraId="2BCF5347" w14:textId="77777777" w:rsidR="00B62DAD" w:rsidRPr="00B62DAD" w:rsidRDefault="00B62DAD" w:rsidP="00B62DAD">
      <w:pPr>
        <w:spacing w:line="276" w:lineRule="auto"/>
        <w:rPr>
          <w:rFonts w:ascii="Calibri" w:hAnsi="Calibri"/>
        </w:rPr>
      </w:pPr>
    </w:p>
    <w:p w14:paraId="4BBAA5C2" w14:textId="77777777" w:rsidR="00B62DAD" w:rsidRPr="00B62DAD" w:rsidRDefault="00B62DAD" w:rsidP="00B62DAD">
      <w:pPr>
        <w:spacing w:line="276" w:lineRule="auto"/>
        <w:rPr>
          <w:rFonts w:ascii="Calibri" w:hAnsi="Calibri"/>
        </w:rPr>
      </w:pPr>
      <w:r w:rsidRPr="00B62DAD">
        <w:rPr>
          <w:rFonts w:ascii="Calibri" w:hAnsi="Calibri"/>
        </w:rPr>
        <w:t xml:space="preserve">I was reading this week, lions can run 35 miles an hour. They can jump 30 feet. Lions can weigh up to 500 pounds. These are big beasts. It's crazy. </w:t>
      </w:r>
    </w:p>
    <w:p w14:paraId="5275D616" w14:textId="77777777" w:rsidR="00B62DAD" w:rsidRPr="00B62DAD" w:rsidRDefault="00B62DAD" w:rsidP="00B62DAD">
      <w:pPr>
        <w:spacing w:line="276" w:lineRule="auto"/>
        <w:rPr>
          <w:rFonts w:ascii="Calibri" w:hAnsi="Calibri"/>
        </w:rPr>
      </w:pPr>
    </w:p>
    <w:p w14:paraId="0DA2DA9E" w14:textId="77777777" w:rsidR="00B62DAD" w:rsidRPr="00B62DAD" w:rsidRDefault="00B62DAD" w:rsidP="00B62DAD">
      <w:pPr>
        <w:spacing w:line="276" w:lineRule="auto"/>
        <w:rPr>
          <w:rFonts w:ascii="Calibri" w:hAnsi="Calibri"/>
        </w:rPr>
      </w:pPr>
      <w:r w:rsidRPr="00B62DAD">
        <w:rPr>
          <w:rFonts w:ascii="Calibri" w:hAnsi="Calibri"/>
        </w:rPr>
        <w:t xml:space="preserve">I don't know much about lions, but I do have a pet cat named Midnight. Midnight's great exploit in the Heller household was she jumped from the upper level of our house right in front of our bedroom onto the first level of the floor. I thought we were taking her to the kitty vet. I thought she would break two legs doing that. She was all good. Cats are amazing animals. They can jump and run and do crazy things. But this is just a little household kitty. Magnify that many times to a lion. This is a big, fierce competitor. </w:t>
      </w:r>
    </w:p>
    <w:p w14:paraId="3BA9A3F5" w14:textId="77777777" w:rsidR="00B62DAD" w:rsidRPr="00B62DAD" w:rsidRDefault="00B62DAD" w:rsidP="00B62DAD">
      <w:pPr>
        <w:spacing w:line="276" w:lineRule="auto"/>
        <w:rPr>
          <w:rFonts w:ascii="Calibri" w:hAnsi="Calibri"/>
        </w:rPr>
      </w:pPr>
    </w:p>
    <w:p w14:paraId="7603CF8F" w14:textId="77777777" w:rsidR="00B62DAD" w:rsidRPr="00B62DAD" w:rsidRDefault="00B62DAD" w:rsidP="00B62DAD">
      <w:pPr>
        <w:spacing w:line="276" w:lineRule="auto"/>
        <w:rPr>
          <w:rFonts w:ascii="Calibri" w:hAnsi="Calibri"/>
        </w:rPr>
      </w:pPr>
      <w:r w:rsidRPr="00B62DAD">
        <w:rPr>
          <w:rFonts w:ascii="Calibri" w:hAnsi="Calibri"/>
        </w:rPr>
        <w:lastRenderedPageBreak/>
        <w:t xml:space="preserve">But Benaiah had courage. Courageous people have a different perspective. They don't see what they can't do, they see what they can do. They don't see what's impossible with man, they see what's possible with God. He had a whole different perspective. “He’s cornered down there. I’m going to go ahead and just take him out. That way he can't go anywhere.” He's in a pit with a lion on a snowy day. </w:t>
      </w:r>
    </w:p>
    <w:p w14:paraId="0B3E8DD3" w14:textId="77777777" w:rsidR="00B62DAD" w:rsidRPr="00B62DAD" w:rsidRDefault="00B62DAD" w:rsidP="00B62DAD">
      <w:pPr>
        <w:spacing w:line="276" w:lineRule="auto"/>
        <w:rPr>
          <w:rFonts w:ascii="Calibri" w:hAnsi="Calibri"/>
        </w:rPr>
      </w:pPr>
    </w:p>
    <w:p w14:paraId="79D38847" w14:textId="560E3FC4" w:rsidR="00B62DAD" w:rsidRPr="00B62DAD" w:rsidRDefault="00B62DAD" w:rsidP="00B62DAD">
      <w:pPr>
        <w:spacing w:line="276" w:lineRule="auto"/>
        <w:rPr>
          <w:rFonts w:ascii="Calibri" w:hAnsi="Calibri"/>
        </w:rPr>
      </w:pPr>
      <w:r w:rsidRPr="00B62DAD">
        <w:rPr>
          <w:rFonts w:ascii="Calibri" w:hAnsi="Calibri"/>
        </w:rPr>
        <w:t>In the 4</w:t>
      </w:r>
      <w:r w:rsidRPr="00B62DAD">
        <w:rPr>
          <w:rFonts w:ascii="Calibri" w:hAnsi="Calibri"/>
          <w:vertAlign w:val="superscript"/>
        </w:rPr>
        <w:t>th</w:t>
      </w:r>
      <w:r w:rsidRPr="00B62DAD">
        <w:rPr>
          <w:rFonts w:ascii="Calibri" w:hAnsi="Calibri"/>
        </w:rPr>
        <w:t xml:space="preserve"> grade, I achieved the green belt in Taekwondo. It was one of the crowning moments of my life. There's no way that I would get into a fight with a wild animal, though. I would not do it. </w:t>
      </w:r>
    </w:p>
    <w:p w14:paraId="43200793" w14:textId="77777777" w:rsidR="00B62DAD" w:rsidRPr="00B62DAD" w:rsidRDefault="00B62DAD" w:rsidP="00B62DAD">
      <w:pPr>
        <w:spacing w:line="276" w:lineRule="auto"/>
        <w:rPr>
          <w:rFonts w:ascii="Calibri" w:hAnsi="Calibri"/>
        </w:rPr>
      </w:pPr>
    </w:p>
    <w:p w14:paraId="3ECF6EF0" w14:textId="77777777" w:rsidR="00B62DAD" w:rsidRPr="00B62DAD" w:rsidRDefault="00B62DAD" w:rsidP="00B62DAD">
      <w:pPr>
        <w:spacing w:line="276" w:lineRule="auto"/>
        <w:rPr>
          <w:rFonts w:ascii="Calibri" w:hAnsi="Calibri"/>
        </w:rPr>
      </w:pPr>
      <w:r w:rsidRPr="00B62DAD">
        <w:rPr>
          <w:rFonts w:ascii="Calibri" w:hAnsi="Calibri"/>
        </w:rPr>
        <w:t xml:space="preserve">Pastor Mark </w:t>
      </w:r>
      <w:proofErr w:type="spellStart"/>
      <w:r w:rsidRPr="00B62DAD">
        <w:rPr>
          <w:rFonts w:ascii="Calibri" w:hAnsi="Calibri"/>
        </w:rPr>
        <w:t>Batterson</w:t>
      </w:r>
      <w:proofErr w:type="spellEnd"/>
      <w:r w:rsidRPr="00B62DAD">
        <w:rPr>
          <w:rFonts w:ascii="Calibri" w:hAnsi="Calibri"/>
        </w:rPr>
        <w:t xml:space="preserve"> has a great quote about this story. He says, “A low view of God and a high view of God is the difference between a lion-chaser and a scaredy-cat.”</w:t>
      </w:r>
    </w:p>
    <w:p w14:paraId="36DFD38A" w14:textId="77777777" w:rsidR="00B62DAD" w:rsidRPr="00B62DAD" w:rsidRDefault="00B62DAD" w:rsidP="00B62DAD">
      <w:pPr>
        <w:spacing w:line="276" w:lineRule="auto"/>
        <w:rPr>
          <w:rFonts w:ascii="Calibri" w:hAnsi="Calibri"/>
        </w:rPr>
      </w:pPr>
    </w:p>
    <w:p w14:paraId="43C3339E" w14:textId="77777777" w:rsidR="00B62DAD" w:rsidRPr="00B62DAD" w:rsidRDefault="00B62DAD" w:rsidP="00B62DAD">
      <w:pPr>
        <w:spacing w:line="276" w:lineRule="auto"/>
        <w:rPr>
          <w:rFonts w:ascii="Calibri" w:hAnsi="Calibri"/>
        </w:rPr>
      </w:pPr>
      <w:r w:rsidRPr="00B62DAD">
        <w:rPr>
          <w:rFonts w:ascii="Calibri" w:hAnsi="Calibri"/>
        </w:rPr>
        <w:t>I want to know today, what lion are you wanting to chase? What lion are you ready to grab by the mane and throw down on?</w:t>
      </w:r>
    </w:p>
    <w:p w14:paraId="32A0101D" w14:textId="77777777" w:rsidR="00B62DAD" w:rsidRPr="00B62DAD" w:rsidRDefault="00B62DAD" w:rsidP="00B62DAD">
      <w:pPr>
        <w:spacing w:line="276" w:lineRule="auto"/>
        <w:rPr>
          <w:rFonts w:ascii="Calibri" w:hAnsi="Calibri"/>
        </w:rPr>
      </w:pPr>
    </w:p>
    <w:p w14:paraId="4196E899" w14:textId="573CA4C2" w:rsidR="00B62DAD" w:rsidRPr="00B62DAD" w:rsidRDefault="00B62DAD" w:rsidP="00B62DAD">
      <w:pPr>
        <w:spacing w:line="276" w:lineRule="auto"/>
        <w:rPr>
          <w:rFonts w:ascii="Calibri" w:hAnsi="Calibri"/>
        </w:rPr>
      </w:pPr>
      <w:r w:rsidRPr="00B62DAD">
        <w:rPr>
          <w:rFonts w:ascii="Calibri" w:hAnsi="Calibri"/>
        </w:rPr>
        <w:t xml:space="preserve">Noah built an ark for 120 years and didn't see any rain. Abraham was told, “Go to the land of promise. You'll be the father of a great nation.” Both took great courage and they seized their God-given opportunities. If Abraham would have said, “I'm not going,” we wouldn't have the Jewish people. If Noah would have said, “I'm not building the ark,” that would have been bad for all of us. These are men that took </w:t>
      </w:r>
      <w:r w:rsidR="006C527B">
        <w:rPr>
          <w:rFonts w:ascii="Calibri" w:hAnsi="Calibri"/>
        </w:rPr>
        <w:t xml:space="preserve">a </w:t>
      </w:r>
      <w:r w:rsidRPr="00B62DAD">
        <w:rPr>
          <w:rFonts w:ascii="Calibri" w:hAnsi="Calibri"/>
        </w:rPr>
        <w:t xml:space="preserve">great God-given opportunity to step forward in courage. One act of courage can change an entire life. </w:t>
      </w:r>
    </w:p>
    <w:p w14:paraId="55661B09" w14:textId="77777777" w:rsidR="00B62DAD" w:rsidRPr="00B62DAD" w:rsidRDefault="00B62DAD" w:rsidP="00B62DAD">
      <w:pPr>
        <w:spacing w:line="276" w:lineRule="auto"/>
        <w:rPr>
          <w:rFonts w:ascii="Calibri" w:hAnsi="Calibri"/>
        </w:rPr>
      </w:pPr>
    </w:p>
    <w:p w14:paraId="4927FFDC" w14:textId="77777777" w:rsidR="00B62DAD" w:rsidRPr="00B62DAD" w:rsidRDefault="00B62DAD" w:rsidP="00B62DAD">
      <w:pPr>
        <w:spacing w:line="276" w:lineRule="auto"/>
        <w:rPr>
          <w:rFonts w:ascii="Calibri" w:hAnsi="Calibri"/>
        </w:rPr>
      </w:pPr>
      <w:r w:rsidRPr="00B62DAD">
        <w:rPr>
          <w:rFonts w:ascii="Calibri" w:hAnsi="Calibri"/>
        </w:rPr>
        <w:t xml:space="preserve">Esther saved the Jewish people from genocide. One act of courage. </w:t>
      </w:r>
    </w:p>
    <w:p w14:paraId="1E8F81BA" w14:textId="77777777" w:rsidR="00B62DAD" w:rsidRPr="00B62DAD" w:rsidRDefault="00B62DAD" w:rsidP="00B62DAD">
      <w:pPr>
        <w:spacing w:line="276" w:lineRule="auto"/>
        <w:rPr>
          <w:rFonts w:ascii="Calibri" w:hAnsi="Calibri"/>
        </w:rPr>
      </w:pPr>
    </w:p>
    <w:p w14:paraId="02707824" w14:textId="1780F1F8" w:rsidR="00B62DAD" w:rsidRPr="00B62DAD" w:rsidRDefault="00B62DAD" w:rsidP="00B62DAD">
      <w:pPr>
        <w:spacing w:line="276" w:lineRule="auto"/>
        <w:rPr>
          <w:rFonts w:ascii="Calibri" w:hAnsi="Calibri"/>
        </w:rPr>
      </w:pPr>
      <w:r w:rsidRPr="00B62DAD">
        <w:rPr>
          <w:rFonts w:ascii="Calibri" w:hAnsi="Calibri"/>
        </w:rPr>
        <w:t xml:space="preserve">Nehemiah changed the trajectory of the Hebrew people by building a wall. One act of courage. </w:t>
      </w:r>
      <w:r w:rsidR="00BB0B57">
        <w:rPr>
          <w:rFonts w:ascii="Calibri" w:hAnsi="Calibri"/>
        </w:rPr>
        <w:br/>
      </w:r>
      <w:r w:rsidR="00BB0B57">
        <w:rPr>
          <w:rFonts w:ascii="Calibri" w:hAnsi="Calibri"/>
        </w:rPr>
        <w:br/>
        <w:t>Jesus Christ died on a cross and rose from the grave. One act of courage.</w:t>
      </w:r>
    </w:p>
    <w:p w14:paraId="2FBDC011" w14:textId="77777777" w:rsidR="00B62DAD" w:rsidRPr="00B62DAD" w:rsidRDefault="00B62DAD" w:rsidP="00B62DAD">
      <w:pPr>
        <w:spacing w:line="276" w:lineRule="auto"/>
        <w:rPr>
          <w:rFonts w:ascii="Calibri" w:hAnsi="Calibri"/>
        </w:rPr>
      </w:pPr>
    </w:p>
    <w:p w14:paraId="1D7E0E7E" w14:textId="4C898C74" w:rsidR="00B62DAD" w:rsidRPr="00B62DAD" w:rsidRDefault="00B62DAD" w:rsidP="00B62DAD">
      <w:pPr>
        <w:spacing w:line="276" w:lineRule="auto"/>
        <w:rPr>
          <w:rFonts w:ascii="Calibri" w:hAnsi="Calibri"/>
        </w:rPr>
      </w:pPr>
      <w:r w:rsidRPr="00B62DAD">
        <w:rPr>
          <w:rFonts w:ascii="Calibri" w:hAnsi="Calibri"/>
        </w:rPr>
        <w:t>Maybe your act of grabbing that lion is going to see a Christian counselor</w:t>
      </w:r>
      <w:r w:rsidR="006C527B">
        <w:rPr>
          <w:rFonts w:ascii="Calibri" w:hAnsi="Calibri"/>
        </w:rPr>
        <w:t>,</w:t>
      </w:r>
      <w:r w:rsidRPr="00B62DAD">
        <w:rPr>
          <w:rFonts w:ascii="Calibri" w:hAnsi="Calibri"/>
        </w:rPr>
        <w:t xml:space="preserve"> trying to save your marriage. Maybe it's going to rehab to help you with that addiction. Maybe it's joining a local church and connecting with other believers who can bless you and encourage you. Maybe it's bringing a friend to church. Maybe it's getting knocked down, but then also getting back up and fighting for the things that you believe in. Maybe it's moving, or starting a new career, or pursuing a dream. These are all things that God puts in our heart and require great courage to do so. Let's be mighty men of God who are filled with courage because we serve a great God. </w:t>
      </w:r>
    </w:p>
    <w:p w14:paraId="07FEB8BD" w14:textId="77777777" w:rsidR="00B62DAD" w:rsidRPr="00B62DAD" w:rsidRDefault="00B62DAD" w:rsidP="00B62DAD">
      <w:pPr>
        <w:spacing w:line="276" w:lineRule="auto"/>
        <w:rPr>
          <w:rFonts w:ascii="Calibri" w:hAnsi="Calibri"/>
        </w:rPr>
      </w:pPr>
    </w:p>
    <w:p w14:paraId="5201F0A4" w14:textId="6A57F47D" w:rsidR="00B62DAD" w:rsidRPr="00B62DAD" w:rsidRDefault="00B62DAD" w:rsidP="00B62DAD">
      <w:pPr>
        <w:spacing w:line="276" w:lineRule="auto"/>
        <w:rPr>
          <w:rFonts w:ascii="Calibri" w:hAnsi="Calibri"/>
        </w:rPr>
      </w:pPr>
      <w:r w:rsidRPr="00B62DAD">
        <w:rPr>
          <w:rFonts w:ascii="Calibri" w:hAnsi="Calibri"/>
        </w:rPr>
        <w:lastRenderedPageBreak/>
        <w:t xml:space="preserve">When we serve a great God, we’ll know this: Courageous people experience God's power. Courageous people do a lot with a little. Courageous people encourage others. Courageous people glorify God and seize God-given opportunities. </w:t>
      </w:r>
    </w:p>
    <w:p w14:paraId="2F79B672" w14:textId="77777777" w:rsidR="00B62DAD" w:rsidRPr="00B62DAD" w:rsidRDefault="00B62DAD" w:rsidP="00B62DAD">
      <w:pPr>
        <w:spacing w:line="276" w:lineRule="auto"/>
        <w:rPr>
          <w:rFonts w:ascii="Calibri" w:hAnsi="Calibri"/>
        </w:rPr>
      </w:pPr>
    </w:p>
    <w:p w14:paraId="4F3C4C5E" w14:textId="69187845" w:rsidR="00B62DAD" w:rsidRPr="00B62DAD" w:rsidRDefault="00B62DAD" w:rsidP="00B62DAD">
      <w:pPr>
        <w:spacing w:line="276" w:lineRule="auto"/>
        <w:rPr>
          <w:rFonts w:ascii="Calibri" w:hAnsi="Calibri"/>
        </w:rPr>
      </w:pPr>
      <w:r w:rsidRPr="00B62DAD">
        <w:rPr>
          <w:rFonts w:ascii="Calibri" w:hAnsi="Calibri"/>
        </w:rPr>
        <w:br w:type="page"/>
      </w:r>
      <w:r w:rsidRPr="00B62DAD">
        <w:rPr>
          <w:rFonts w:ascii="Calibri" w:hAnsi="Calibri"/>
          <w:b/>
          <w:bCs/>
          <w:sz w:val="28"/>
          <w:szCs w:val="28"/>
          <w:u w:val="single"/>
        </w:rPr>
        <w:lastRenderedPageBreak/>
        <w:t>OUTLINE</w:t>
      </w:r>
    </w:p>
    <w:p w14:paraId="574A8A7D" w14:textId="77777777" w:rsidR="00B62DAD" w:rsidRPr="00B62DAD" w:rsidRDefault="00B62DAD" w:rsidP="00B62DAD">
      <w:pPr>
        <w:spacing w:line="276" w:lineRule="auto"/>
        <w:rPr>
          <w:rFonts w:ascii="Calibri" w:hAnsi="Calibri"/>
          <w:b/>
          <w:bCs/>
          <w:u w:val="single"/>
        </w:rPr>
      </w:pPr>
    </w:p>
    <w:p w14:paraId="61AFBD2B" w14:textId="5FC751BD" w:rsidR="00B62DAD" w:rsidRPr="00B62DAD" w:rsidRDefault="00B62DAD" w:rsidP="00B62DAD">
      <w:pPr>
        <w:spacing w:line="276" w:lineRule="auto"/>
        <w:rPr>
          <w:rFonts w:ascii="Calibri" w:hAnsi="Calibri"/>
        </w:rPr>
      </w:pPr>
      <w:r w:rsidRPr="00B62DAD">
        <w:rPr>
          <w:rFonts w:ascii="Calibri" w:hAnsi="Calibri"/>
        </w:rPr>
        <w:t>“…Be strong and courageous; don’t be terrified or afraid of them.</w:t>
      </w:r>
      <w:r w:rsidR="001554B8">
        <w:rPr>
          <w:rFonts w:ascii="Calibri" w:hAnsi="Calibri"/>
        </w:rPr>
        <w:t xml:space="preserve"> </w:t>
      </w:r>
      <w:r w:rsidRPr="00B62DAD">
        <w:rPr>
          <w:rFonts w:ascii="Calibri" w:hAnsi="Calibri"/>
        </w:rPr>
        <w:t>For the Lord your God is the one who will go with you; he will not leave you or abandon you.”</w:t>
      </w:r>
    </w:p>
    <w:p w14:paraId="2DF8F9B5" w14:textId="77777777" w:rsidR="00B62DAD" w:rsidRPr="00B62DAD" w:rsidRDefault="00B62DAD" w:rsidP="00B62DAD">
      <w:pPr>
        <w:spacing w:line="276" w:lineRule="auto"/>
        <w:rPr>
          <w:rFonts w:ascii="Calibri" w:hAnsi="Calibri"/>
        </w:rPr>
      </w:pPr>
      <w:r w:rsidRPr="00B62DAD">
        <w:rPr>
          <w:rFonts w:ascii="Calibri" w:hAnsi="Calibri"/>
        </w:rPr>
        <w:t>Deuteronomy 31:6 (CSB)</w:t>
      </w:r>
    </w:p>
    <w:p w14:paraId="43905B7C" w14:textId="77777777" w:rsidR="00B62DAD" w:rsidRPr="00B62DAD" w:rsidRDefault="00B62DAD" w:rsidP="00B62DAD">
      <w:pPr>
        <w:spacing w:line="276" w:lineRule="auto"/>
        <w:rPr>
          <w:rFonts w:ascii="Calibri" w:hAnsi="Calibri"/>
        </w:rPr>
      </w:pPr>
    </w:p>
    <w:p w14:paraId="14128FDF" w14:textId="77777777" w:rsidR="00B62DAD" w:rsidRPr="00B62DAD" w:rsidRDefault="00B62DAD" w:rsidP="00B62DAD">
      <w:pPr>
        <w:spacing w:line="276" w:lineRule="auto"/>
        <w:rPr>
          <w:rFonts w:ascii="Calibri" w:hAnsi="Calibri"/>
          <w:b/>
          <w:bCs/>
        </w:rPr>
      </w:pPr>
      <w:r w:rsidRPr="00B62DAD">
        <w:rPr>
          <w:rFonts w:ascii="Calibri" w:hAnsi="Calibri"/>
          <w:b/>
          <w:bCs/>
        </w:rPr>
        <w:t>1. Courageous People Experience God’s Power</w:t>
      </w:r>
    </w:p>
    <w:p w14:paraId="2726201A" w14:textId="77777777" w:rsidR="00B62DAD" w:rsidRPr="00B62DAD" w:rsidRDefault="00B62DAD" w:rsidP="00B62DAD">
      <w:pPr>
        <w:spacing w:line="276" w:lineRule="auto"/>
        <w:rPr>
          <w:rFonts w:ascii="Calibri" w:hAnsi="Calibri"/>
        </w:rPr>
      </w:pPr>
    </w:p>
    <w:p w14:paraId="7CAA40DC" w14:textId="77777777" w:rsidR="00B62DAD" w:rsidRPr="00B62DAD" w:rsidRDefault="00B62DAD" w:rsidP="00B62DAD">
      <w:pPr>
        <w:spacing w:line="276" w:lineRule="auto"/>
        <w:rPr>
          <w:rFonts w:ascii="Calibri" w:hAnsi="Calibri"/>
        </w:rPr>
      </w:pPr>
      <w:r w:rsidRPr="00B62DAD">
        <w:rPr>
          <w:rFonts w:ascii="Calibri" w:hAnsi="Calibri"/>
        </w:rPr>
        <w:t xml:space="preserve">“The men of Israel retreated in the place they had gathered for battle, but Eleazar stood his ground and attacked the Philistines until his hand was tired and stuck to his sword. The Lord brought about a great victory that day. Then the troops came back to him, but only to plunder the dead. After him was Shammah son of Agee the </w:t>
      </w:r>
      <w:proofErr w:type="spellStart"/>
      <w:r w:rsidRPr="00B62DAD">
        <w:rPr>
          <w:rFonts w:ascii="Calibri" w:hAnsi="Calibri"/>
        </w:rPr>
        <w:t>Hararite</w:t>
      </w:r>
      <w:proofErr w:type="spellEnd"/>
      <w:r w:rsidRPr="00B62DAD">
        <w:rPr>
          <w:rFonts w:ascii="Calibri" w:hAnsi="Calibri"/>
        </w:rPr>
        <w:t>. The Philistines had assembled in formation where there was a field full of lentils. The troops fled from the Philistines, but Shammah took his stand in the middle of the field, defended it, and struck down the Philistines. So the Lord brought about a great victory.”</w:t>
      </w:r>
    </w:p>
    <w:p w14:paraId="2A8739B3" w14:textId="77777777" w:rsidR="00B62DAD" w:rsidRPr="00B62DAD" w:rsidRDefault="00B62DAD" w:rsidP="00B62DAD">
      <w:pPr>
        <w:spacing w:line="276" w:lineRule="auto"/>
        <w:rPr>
          <w:rFonts w:ascii="Calibri" w:hAnsi="Calibri"/>
        </w:rPr>
      </w:pPr>
      <w:r w:rsidRPr="00B62DAD">
        <w:rPr>
          <w:rFonts w:ascii="Calibri" w:hAnsi="Calibri"/>
        </w:rPr>
        <w:t>2 Samuel 23:9-12 (CSB)</w:t>
      </w:r>
    </w:p>
    <w:p w14:paraId="20BD5295" w14:textId="77777777" w:rsidR="00B62DAD" w:rsidRPr="00B62DAD" w:rsidRDefault="00B62DAD" w:rsidP="00B62DAD">
      <w:pPr>
        <w:spacing w:line="276" w:lineRule="auto"/>
        <w:rPr>
          <w:rFonts w:ascii="Calibri" w:hAnsi="Calibri"/>
        </w:rPr>
      </w:pPr>
    </w:p>
    <w:p w14:paraId="1A15EDB5" w14:textId="77777777" w:rsidR="00B62DAD" w:rsidRPr="00B62DAD" w:rsidRDefault="00B62DAD" w:rsidP="00B62DAD">
      <w:pPr>
        <w:spacing w:line="276" w:lineRule="auto"/>
        <w:rPr>
          <w:rFonts w:ascii="Calibri" w:hAnsi="Calibri"/>
          <w:b/>
          <w:bCs/>
        </w:rPr>
      </w:pPr>
      <w:r w:rsidRPr="00B62DAD">
        <w:rPr>
          <w:rFonts w:ascii="Calibri" w:hAnsi="Calibri"/>
          <w:b/>
          <w:bCs/>
        </w:rPr>
        <w:t xml:space="preserve">2. Courageous People Do </w:t>
      </w:r>
      <w:proofErr w:type="gramStart"/>
      <w:r w:rsidRPr="00B62DAD">
        <w:rPr>
          <w:rFonts w:ascii="Calibri" w:hAnsi="Calibri"/>
          <w:b/>
          <w:bCs/>
        </w:rPr>
        <w:t>A</w:t>
      </w:r>
      <w:proofErr w:type="gramEnd"/>
      <w:r w:rsidRPr="00B62DAD">
        <w:rPr>
          <w:rFonts w:ascii="Calibri" w:hAnsi="Calibri"/>
          <w:b/>
          <w:bCs/>
        </w:rPr>
        <w:t xml:space="preserve"> Lot With A Little</w:t>
      </w:r>
    </w:p>
    <w:p w14:paraId="564CE87B" w14:textId="77777777" w:rsidR="00B62DAD" w:rsidRPr="00B62DAD" w:rsidRDefault="00B62DAD" w:rsidP="00B62DAD">
      <w:pPr>
        <w:spacing w:line="276" w:lineRule="auto"/>
        <w:rPr>
          <w:rFonts w:ascii="Calibri" w:hAnsi="Calibri"/>
        </w:rPr>
      </w:pPr>
    </w:p>
    <w:p w14:paraId="5F7FAB92" w14:textId="77777777" w:rsidR="00B62DAD" w:rsidRPr="00B62DAD" w:rsidRDefault="00B62DAD" w:rsidP="00B62DAD">
      <w:pPr>
        <w:spacing w:line="276" w:lineRule="auto"/>
        <w:rPr>
          <w:rFonts w:ascii="Calibri" w:hAnsi="Calibri"/>
        </w:rPr>
      </w:pPr>
      <w:r w:rsidRPr="00B62DAD">
        <w:rPr>
          <w:rFonts w:ascii="Calibri" w:hAnsi="Calibri"/>
        </w:rPr>
        <w:t xml:space="preserve">“These are the names of David’s warriors: </w:t>
      </w:r>
      <w:proofErr w:type="spellStart"/>
      <w:r w:rsidRPr="00B62DAD">
        <w:rPr>
          <w:rFonts w:ascii="Calibri" w:hAnsi="Calibri"/>
        </w:rPr>
        <w:t>Josheb-basshebeth</w:t>
      </w:r>
      <w:proofErr w:type="spellEnd"/>
      <w:r w:rsidRPr="00B62DAD">
        <w:rPr>
          <w:rFonts w:ascii="Calibri" w:hAnsi="Calibri"/>
        </w:rPr>
        <w:t xml:space="preserve"> the </w:t>
      </w:r>
      <w:proofErr w:type="spellStart"/>
      <w:r w:rsidRPr="00B62DAD">
        <w:rPr>
          <w:rFonts w:ascii="Calibri" w:hAnsi="Calibri"/>
        </w:rPr>
        <w:t>Tahchemonite</w:t>
      </w:r>
      <w:proofErr w:type="spellEnd"/>
      <w:r w:rsidRPr="00B62DAD">
        <w:rPr>
          <w:rFonts w:ascii="Calibri" w:hAnsi="Calibri"/>
        </w:rPr>
        <w:t xml:space="preserve"> was chief of the officers. He wielded his spear against eight hundred men that he killed at one time.”</w:t>
      </w:r>
    </w:p>
    <w:p w14:paraId="3FE5E7AA" w14:textId="77777777" w:rsidR="00B62DAD" w:rsidRPr="00B62DAD" w:rsidRDefault="00B62DAD" w:rsidP="00B62DAD">
      <w:pPr>
        <w:spacing w:line="276" w:lineRule="auto"/>
        <w:rPr>
          <w:rFonts w:ascii="Calibri" w:hAnsi="Calibri"/>
        </w:rPr>
      </w:pPr>
      <w:r w:rsidRPr="00B62DAD">
        <w:rPr>
          <w:rFonts w:ascii="Calibri" w:hAnsi="Calibri"/>
        </w:rPr>
        <w:t>2 Samuel 23:8 (CSB)</w:t>
      </w:r>
    </w:p>
    <w:p w14:paraId="71F5469D" w14:textId="77777777" w:rsidR="00B62DAD" w:rsidRPr="00B62DAD" w:rsidRDefault="00B62DAD" w:rsidP="00B62DAD">
      <w:pPr>
        <w:spacing w:line="276" w:lineRule="auto"/>
        <w:rPr>
          <w:rFonts w:ascii="Calibri" w:hAnsi="Calibri"/>
        </w:rPr>
      </w:pPr>
    </w:p>
    <w:p w14:paraId="69A2D76A" w14:textId="77777777" w:rsidR="00B62DAD" w:rsidRPr="00B62DAD" w:rsidRDefault="00B62DAD" w:rsidP="00B62DAD">
      <w:pPr>
        <w:spacing w:line="276" w:lineRule="auto"/>
        <w:rPr>
          <w:rFonts w:ascii="Calibri" w:hAnsi="Calibri"/>
          <w:b/>
          <w:bCs/>
        </w:rPr>
      </w:pPr>
      <w:r w:rsidRPr="00B62DAD">
        <w:rPr>
          <w:rFonts w:ascii="Calibri" w:hAnsi="Calibri"/>
          <w:b/>
          <w:bCs/>
        </w:rPr>
        <w:t>3. Courageous People Encourage Others</w:t>
      </w:r>
    </w:p>
    <w:p w14:paraId="272EEA61" w14:textId="77777777" w:rsidR="00B62DAD" w:rsidRPr="00B62DAD" w:rsidRDefault="00B62DAD" w:rsidP="00B62DAD">
      <w:pPr>
        <w:spacing w:line="276" w:lineRule="auto"/>
        <w:rPr>
          <w:rFonts w:ascii="Calibri" w:hAnsi="Calibri"/>
        </w:rPr>
      </w:pPr>
    </w:p>
    <w:p w14:paraId="4DE26228" w14:textId="77777777" w:rsidR="00B62DAD" w:rsidRPr="00B62DAD" w:rsidRDefault="00B62DAD" w:rsidP="00B62DAD">
      <w:pPr>
        <w:spacing w:line="276" w:lineRule="auto"/>
        <w:rPr>
          <w:rFonts w:ascii="Calibri" w:hAnsi="Calibri"/>
        </w:rPr>
      </w:pPr>
      <w:r w:rsidRPr="00B62DAD">
        <w:rPr>
          <w:rFonts w:ascii="Calibri" w:hAnsi="Calibri"/>
        </w:rPr>
        <w:t>“At that time David was in the stronghold, and a Philistine garrison was at Bethlehem. David was extremely thirsty and said, ‘If only someone would bring me water to drink from the well at the city gate of Bethlehem!’ So three of the warriors broke through the Philistine camp and drew water from the well at the gate of Bethlehem. They brought it back to David, but he refused to drink it. Instead, he poured it out to the Lord. David said, ‘Lord, I would never do such a thing! Is this not the blood of men who risked their lives?’ So he refused to drink it. Such were the exploits of the three warriors.”</w:t>
      </w:r>
    </w:p>
    <w:p w14:paraId="00DC66FC" w14:textId="77777777" w:rsidR="00B62DAD" w:rsidRPr="00B62DAD" w:rsidRDefault="00B62DAD" w:rsidP="00B62DAD">
      <w:pPr>
        <w:spacing w:line="276" w:lineRule="auto"/>
        <w:rPr>
          <w:rFonts w:ascii="Calibri" w:hAnsi="Calibri"/>
        </w:rPr>
      </w:pPr>
      <w:r w:rsidRPr="00B62DAD">
        <w:rPr>
          <w:rFonts w:ascii="Calibri" w:hAnsi="Calibri"/>
        </w:rPr>
        <w:t>2 Samuel 23:13-17 (CSB)</w:t>
      </w:r>
    </w:p>
    <w:p w14:paraId="22678BD8" w14:textId="77777777" w:rsidR="00B62DAD" w:rsidRPr="00B62DAD" w:rsidRDefault="00B62DAD" w:rsidP="00B62DAD">
      <w:pPr>
        <w:spacing w:line="276" w:lineRule="auto"/>
        <w:rPr>
          <w:rFonts w:ascii="Calibri" w:hAnsi="Calibri"/>
          <w:b/>
          <w:bCs/>
        </w:rPr>
      </w:pPr>
    </w:p>
    <w:p w14:paraId="796C9D15" w14:textId="77777777" w:rsidR="00B62DAD" w:rsidRPr="00B62DAD" w:rsidRDefault="00B62DAD" w:rsidP="00B62DAD">
      <w:pPr>
        <w:spacing w:line="276" w:lineRule="auto"/>
        <w:rPr>
          <w:rFonts w:ascii="Calibri" w:hAnsi="Calibri"/>
          <w:b/>
          <w:bCs/>
        </w:rPr>
      </w:pPr>
      <w:r w:rsidRPr="00B62DAD">
        <w:rPr>
          <w:rFonts w:ascii="Calibri" w:hAnsi="Calibri"/>
          <w:b/>
          <w:bCs/>
        </w:rPr>
        <w:t>4. Courageous People Glorify God</w:t>
      </w:r>
    </w:p>
    <w:p w14:paraId="56D31C23" w14:textId="77777777" w:rsidR="00B62DAD" w:rsidRPr="00B62DAD" w:rsidRDefault="00B62DAD" w:rsidP="00B62DAD">
      <w:pPr>
        <w:spacing w:line="276" w:lineRule="auto"/>
        <w:rPr>
          <w:rFonts w:ascii="Calibri" w:hAnsi="Calibri"/>
        </w:rPr>
      </w:pPr>
    </w:p>
    <w:p w14:paraId="7BEB435A" w14:textId="77777777" w:rsidR="00B62DAD" w:rsidRPr="00B62DAD" w:rsidRDefault="00B62DAD" w:rsidP="00B62DAD">
      <w:pPr>
        <w:spacing w:line="276" w:lineRule="auto"/>
        <w:rPr>
          <w:rFonts w:ascii="Calibri" w:hAnsi="Calibri"/>
        </w:rPr>
      </w:pPr>
      <w:r w:rsidRPr="00B62DAD">
        <w:rPr>
          <w:rFonts w:ascii="Calibri" w:hAnsi="Calibri"/>
        </w:rPr>
        <w:lastRenderedPageBreak/>
        <w:t>“They brought it back to David, but he refused to drink it. Instead, he poured it out to the Lord. David said, ‘Lord, I would never do such a thing! Is this not the blood of men who risked their lives?’ So he refused to drink it. Such were the exploits of the three warriors.”</w:t>
      </w:r>
    </w:p>
    <w:p w14:paraId="0B83CF55" w14:textId="77777777" w:rsidR="00B62DAD" w:rsidRPr="00B62DAD" w:rsidRDefault="00B62DAD" w:rsidP="00B62DAD">
      <w:pPr>
        <w:spacing w:line="276" w:lineRule="auto"/>
        <w:rPr>
          <w:rFonts w:ascii="Calibri" w:hAnsi="Calibri"/>
        </w:rPr>
      </w:pPr>
      <w:r w:rsidRPr="00B62DAD">
        <w:rPr>
          <w:rFonts w:ascii="Calibri" w:hAnsi="Calibri"/>
        </w:rPr>
        <w:t>2 Samuel 23:16-17 (CSB)</w:t>
      </w:r>
    </w:p>
    <w:p w14:paraId="5AB59844" w14:textId="77777777" w:rsidR="00B62DAD" w:rsidRPr="00B62DAD" w:rsidRDefault="00B62DAD" w:rsidP="00B62DAD">
      <w:pPr>
        <w:spacing w:line="276" w:lineRule="auto"/>
        <w:rPr>
          <w:rFonts w:ascii="Calibri" w:hAnsi="Calibri"/>
        </w:rPr>
      </w:pPr>
    </w:p>
    <w:p w14:paraId="039F3EE0" w14:textId="77777777" w:rsidR="00B62DAD" w:rsidRPr="00B62DAD" w:rsidRDefault="00B62DAD" w:rsidP="00B62DAD">
      <w:pPr>
        <w:spacing w:line="276" w:lineRule="auto"/>
        <w:rPr>
          <w:rFonts w:ascii="Calibri" w:hAnsi="Calibri"/>
          <w:b/>
          <w:bCs/>
        </w:rPr>
      </w:pPr>
      <w:r w:rsidRPr="00B62DAD">
        <w:rPr>
          <w:rFonts w:ascii="Calibri" w:hAnsi="Calibri"/>
          <w:b/>
          <w:bCs/>
        </w:rPr>
        <w:t>5. Courageous People Seize God-Given Opportunities</w:t>
      </w:r>
    </w:p>
    <w:p w14:paraId="0F3BC682" w14:textId="77777777" w:rsidR="00B62DAD" w:rsidRPr="00B62DAD" w:rsidRDefault="00B62DAD" w:rsidP="00B62DAD">
      <w:pPr>
        <w:spacing w:line="276" w:lineRule="auto"/>
        <w:rPr>
          <w:rFonts w:ascii="Calibri" w:hAnsi="Calibri"/>
        </w:rPr>
      </w:pPr>
    </w:p>
    <w:p w14:paraId="033B265F" w14:textId="77777777" w:rsidR="00B62DAD" w:rsidRPr="00B62DAD" w:rsidRDefault="00B62DAD" w:rsidP="00B62DAD">
      <w:pPr>
        <w:spacing w:line="276" w:lineRule="auto"/>
        <w:rPr>
          <w:rFonts w:ascii="Calibri" w:hAnsi="Calibri"/>
        </w:rPr>
      </w:pPr>
      <w:r w:rsidRPr="00B62DAD">
        <w:rPr>
          <w:rFonts w:ascii="Calibri" w:hAnsi="Calibri"/>
        </w:rPr>
        <w:t>“</w:t>
      </w:r>
      <w:proofErr w:type="gramStart"/>
      <w:r w:rsidRPr="00B62DAD">
        <w:rPr>
          <w:rFonts w:ascii="Calibri" w:hAnsi="Calibri"/>
        </w:rPr>
        <w:t>Benaiah</w:t>
      </w:r>
      <w:proofErr w:type="gramEnd"/>
      <w:r w:rsidRPr="00B62DAD">
        <w:rPr>
          <w:rFonts w:ascii="Calibri" w:hAnsi="Calibri"/>
        </w:rPr>
        <w:t xml:space="preserve"> son of Jehoiada…went down into a pit on a snowy day and killed a lion. He also killed an Egyptian, an impressive man. Even though the Egyptian had a spear in his hand, Benaiah went down to him with a club, snatched the spear out of the Egyptian’s hand, and then killed him with his own spear.”</w:t>
      </w:r>
    </w:p>
    <w:p w14:paraId="0F3BC662" w14:textId="77777777" w:rsidR="00B62DAD" w:rsidRPr="00B62DAD" w:rsidRDefault="00B62DAD" w:rsidP="00B62DAD">
      <w:pPr>
        <w:spacing w:line="276" w:lineRule="auto"/>
        <w:rPr>
          <w:rFonts w:ascii="Calibri" w:hAnsi="Calibri"/>
        </w:rPr>
      </w:pPr>
      <w:r w:rsidRPr="00B62DAD">
        <w:rPr>
          <w:rFonts w:ascii="Calibri" w:hAnsi="Calibri"/>
        </w:rPr>
        <w:t>2 Samuel 23:20-21 (CSB)</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FAB6" w14:textId="77777777" w:rsidR="00634480" w:rsidRDefault="00634480">
      <w:r>
        <w:separator/>
      </w:r>
    </w:p>
  </w:endnote>
  <w:endnote w:type="continuationSeparator" w:id="0">
    <w:p w14:paraId="5B910213" w14:textId="77777777" w:rsidR="00634480" w:rsidRDefault="00634480">
      <w:r>
        <w:continuationSeparator/>
      </w:r>
    </w:p>
  </w:endnote>
  <w:endnote w:type="continuationNotice" w:id="1">
    <w:p w14:paraId="36585E4A" w14:textId="77777777" w:rsidR="00634480" w:rsidRDefault="00634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19FC" w14:textId="77777777" w:rsidR="0007360B" w:rsidRDefault="00073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1C81F49D" w:rsidR="000D064C" w:rsidRPr="00E001F4" w:rsidRDefault="00A11D21" w:rsidP="00A11D21">
    <w:pPr>
      <w:pStyle w:val="Footer"/>
      <w:rPr>
        <w:rFonts w:ascii="Calibri" w:hAnsi="Calibri"/>
      </w:rPr>
    </w:pPr>
    <w:r>
      <w:rPr>
        <w:rFonts w:ascii="Calibri" w:hAnsi="Calibri"/>
        <w:b/>
        <w:bCs/>
      </w:rPr>
      <w:tab/>
    </w:r>
    <w:r w:rsidR="008156E6">
      <w:rPr>
        <w:rFonts w:ascii="Calibri" w:hAnsi="Calibri"/>
        <w:b/>
        <w:bCs/>
      </w:rPr>
      <w:t>Boot Camp</w:t>
    </w:r>
    <w:r w:rsidR="000D064C" w:rsidRPr="00E001F4">
      <w:rPr>
        <w:rFonts w:ascii="Calibri" w:hAnsi="Calibri"/>
        <w:b/>
        <w:bCs/>
      </w:rPr>
      <w:t>—</w:t>
    </w:r>
    <w:r w:rsidR="00B62DAD">
      <w:rPr>
        <w:rFonts w:ascii="Calibri" w:hAnsi="Calibri"/>
        <w:b/>
        <w:bCs/>
      </w:rPr>
      <w:t>Courage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3610B" w14:textId="77777777" w:rsidR="0007360B" w:rsidRDefault="00073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335B9" w14:textId="77777777" w:rsidR="00634480" w:rsidRDefault="00634480">
      <w:r>
        <w:separator/>
      </w:r>
    </w:p>
  </w:footnote>
  <w:footnote w:type="continuationSeparator" w:id="0">
    <w:p w14:paraId="5433A82E" w14:textId="77777777" w:rsidR="00634480" w:rsidRDefault="00634480">
      <w:r>
        <w:continuationSeparator/>
      </w:r>
    </w:p>
  </w:footnote>
  <w:footnote w:type="continuationNotice" w:id="1">
    <w:p w14:paraId="7AFE5404" w14:textId="77777777" w:rsidR="00634480" w:rsidRDefault="00634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15507"/>
    <w:rsid w:val="00026902"/>
    <w:rsid w:val="00026CF2"/>
    <w:rsid w:val="000427BF"/>
    <w:rsid w:val="00045681"/>
    <w:rsid w:val="000529A4"/>
    <w:rsid w:val="000732B4"/>
    <w:rsid w:val="0007360B"/>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3B25"/>
    <w:rsid w:val="00115B54"/>
    <w:rsid w:val="001307E2"/>
    <w:rsid w:val="00132B2D"/>
    <w:rsid w:val="00134671"/>
    <w:rsid w:val="00135D5D"/>
    <w:rsid w:val="00144288"/>
    <w:rsid w:val="001461B1"/>
    <w:rsid w:val="001554B8"/>
    <w:rsid w:val="001822A0"/>
    <w:rsid w:val="00185CA0"/>
    <w:rsid w:val="001903F1"/>
    <w:rsid w:val="00192007"/>
    <w:rsid w:val="001A2F4C"/>
    <w:rsid w:val="001A3BD3"/>
    <w:rsid w:val="001A4038"/>
    <w:rsid w:val="001C6DAF"/>
    <w:rsid w:val="001E3993"/>
    <w:rsid w:val="001F2E97"/>
    <w:rsid w:val="001F736C"/>
    <w:rsid w:val="002252B6"/>
    <w:rsid w:val="002255D9"/>
    <w:rsid w:val="00236AB3"/>
    <w:rsid w:val="00255946"/>
    <w:rsid w:val="00274BB9"/>
    <w:rsid w:val="0028034F"/>
    <w:rsid w:val="00285843"/>
    <w:rsid w:val="00290511"/>
    <w:rsid w:val="002A0C34"/>
    <w:rsid w:val="002A27F0"/>
    <w:rsid w:val="002B4413"/>
    <w:rsid w:val="002B71A4"/>
    <w:rsid w:val="002B7D3B"/>
    <w:rsid w:val="002B7DA4"/>
    <w:rsid w:val="002C6F20"/>
    <w:rsid w:val="002D3E02"/>
    <w:rsid w:val="002D6FF3"/>
    <w:rsid w:val="002E1AD4"/>
    <w:rsid w:val="002F0F6D"/>
    <w:rsid w:val="002F3A62"/>
    <w:rsid w:val="002F6231"/>
    <w:rsid w:val="00313F0F"/>
    <w:rsid w:val="00322943"/>
    <w:rsid w:val="0032318C"/>
    <w:rsid w:val="003259AC"/>
    <w:rsid w:val="00327235"/>
    <w:rsid w:val="003351DD"/>
    <w:rsid w:val="003360D2"/>
    <w:rsid w:val="0034188B"/>
    <w:rsid w:val="00346C31"/>
    <w:rsid w:val="003749C4"/>
    <w:rsid w:val="00386B56"/>
    <w:rsid w:val="00394E73"/>
    <w:rsid w:val="00397EA2"/>
    <w:rsid w:val="003A53CB"/>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849AB"/>
    <w:rsid w:val="00494014"/>
    <w:rsid w:val="00496132"/>
    <w:rsid w:val="004A349B"/>
    <w:rsid w:val="004A73C5"/>
    <w:rsid w:val="004B25B5"/>
    <w:rsid w:val="004C3050"/>
    <w:rsid w:val="004C5E5A"/>
    <w:rsid w:val="004D1C32"/>
    <w:rsid w:val="004E7372"/>
    <w:rsid w:val="00504A84"/>
    <w:rsid w:val="005135BB"/>
    <w:rsid w:val="00514E43"/>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34480"/>
    <w:rsid w:val="006539E2"/>
    <w:rsid w:val="006652C7"/>
    <w:rsid w:val="006666D7"/>
    <w:rsid w:val="00672F9E"/>
    <w:rsid w:val="00676E96"/>
    <w:rsid w:val="006961CB"/>
    <w:rsid w:val="006A24A7"/>
    <w:rsid w:val="006A6FCB"/>
    <w:rsid w:val="006B7862"/>
    <w:rsid w:val="006C4559"/>
    <w:rsid w:val="006C4C2D"/>
    <w:rsid w:val="006C527B"/>
    <w:rsid w:val="006D24DF"/>
    <w:rsid w:val="006D3136"/>
    <w:rsid w:val="006D3F80"/>
    <w:rsid w:val="006D5364"/>
    <w:rsid w:val="006E4F39"/>
    <w:rsid w:val="006E77E6"/>
    <w:rsid w:val="00702914"/>
    <w:rsid w:val="00704945"/>
    <w:rsid w:val="00723199"/>
    <w:rsid w:val="007630E7"/>
    <w:rsid w:val="00791189"/>
    <w:rsid w:val="00795E2F"/>
    <w:rsid w:val="007960BA"/>
    <w:rsid w:val="007A6325"/>
    <w:rsid w:val="007B09DF"/>
    <w:rsid w:val="007C5C95"/>
    <w:rsid w:val="007E035B"/>
    <w:rsid w:val="007E1319"/>
    <w:rsid w:val="007F5E3F"/>
    <w:rsid w:val="00802586"/>
    <w:rsid w:val="008073BF"/>
    <w:rsid w:val="008156E6"/>
    <w:rsid w:val="008356BD"/>
    <w:rsid w:val="0084063F"/>
    <w:rsid w:val="00861BBA"/>
    <w:rsid w:val="00866B7A"/>
    <w:rsid w:val="00870C4A"/>
    <w:rsid w:val="00872B1A"/>
    <w:rsid w:val="00873D30"/>
    <w:rsid w:val="00881A09"/>
    <w:rsid w:val="00890144"/>
    <w:rsid w:val="00894E92"/>
    <w:rsid w:val="00895E2E"/>
    <w:rsid w:val="008B653B"/>
    <w:rsid w:val="008C653F"/>
    <w:rsid w:val="008C772E"/>
    <w:rsid w:val="008D3643"/>
    <w:rsid w:val="00901AEE"/>
    <w:rsid w:val="00907C7C"/>
    <w:rsid w:val="0091120A"/>
    <w:rsid w:val="00911AC1"/>
    <w:rsid w:val="00915AB5"/>
    <w:rsid w:val="009175B4"/>
    <w:rsid w:val="00923C10"/>
    <w:rsid w:val="00937628"/>
    <w:rsid w:val="009417A7"/>
    <w:rsid w:val="00946E81"/>
    <w:rsid w:val="00950138"/>
    <w:rsid w:val="00951E3F"/>
    <w:rsid w:val="00956D2C"/>
    <w:rsid w:val="009605CE"/>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15CDE"/>
    <w:rsid w:val="00A43A90"/>
    <w:rsid w:val="00A45FEC"/>
    <w:rsid w:val="00A51274"/>
    <w:rsid w:val="00A51B63"/>
    <w:rsid w:val="00A64FC4"/>
    <w:rsid w:val="00A770CD"/>
    <w:rsid w:val="00A83591"/>
    <w:rsid w:val="00A84570"/>
    <w:rsid w:val="00A93495"/>
    <w:rsid w:val="00AA5ED6"/>
    <w:rsid w:val="00AB12C5"/>
    <w:rsid w:val="00AC1B83"/>
    <w:rsid w:val="00AF468A"/>
    <w:rsid w:val="00B03B8B"/>
    <w:rsid w:val="00B10327"/>
    <w:rsid w:val="00B158DB"/>
    <w:rsid w:val="00B17430"/>
    <w:rsid w:val="00B3092B"/>
    <w:rsid w:val="00B40364"/>
    <w:rsid w:val="00B47A64"/>
    <w:rsid w:val="00B56A4D"/>
    <w:rsid w:val="00B604D0"/>
    <w:rsid w:val="00B62DAD"/>
    <w:rsid w:val="00B92770"/>
    <w:rsid w:val="00B940D4"/>
    <w:rsid w:val="00BA7A74"/>
    <w:rsid w:val="00BB0B57"/>
    <w:rsid w:val="00BC10B4"/>
    <w:rsid w:val="00BD145D"/>
    <w:rsid w:val="00BD21E1"/>
    <w:rsid w:val="00BD63AF"/>
    <w:rsid w:val="00BE35BE"/>
    <w:rsid w:val="00BF7F06"/>
    <w:rsid w:val="00C01D01"/>
    <w:rsid w:val="00C051F5"/>
    <w:rsid w:val="00C133CA"/>
    <w:rsid w:val="00C21AF8"/>
    <w:rsid w:val="00C251B8"/>
    <w:rsid w:val="00C35CE9"/>
    <w:rsid w:val="00C64E5E"/>
    <w:rsid w:val="00C67DA9"/>
    <w:rsid w:val="00C80B1C"/>
    <w:rsid w:val="00C86674"/>
    <w:rsid w:val="00CB2F64"/>
    <w:rsid w:val="00CC7FC1"/>
    <w:rsid w:val="00CD108B"/>
    <w:rsid w:val="00CD6299"/>
    <w:rsid w:val="00CE52CA"/>
    <w:rsid w:val="00CE6359"/>
    <w:rsid w:val="00CF45D3"/>
    <w:rsid w:val="00CF7248"/>
    <w:rsid w:val="00D17448"/>
    <w:rsid w:val="00D2027F"/>
    <w:rsid w:val="00D21495"/>
    <w:rsid w:val="00D220DB"/>
    <w:rsid w:val="00D22877"/>
    <w:rsid w:val="00D22EE5"/>
    <w:rsid w:val="00D3614E"/>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312"/>
    <w:rsid w:val="00E3156D"/>
    <w:rsid w:val="00E34A7C"/>
    <w:rsid w:val="00E42CAB"/>
    <w:rsid w:val="00E53191"/>
    <w:rsid w:val="00E56D30"/>
    <w:rsid w:val="00E64AE0"/>
    <w:rsid w:val="00E667AB"/>
    <w:rsid w:val="00E75A9B"/>
    <w:rsid w:val="00E80CE9"/>
    <w:rsid w:val="00E91EAD"/>
    <w:rsid w:val="00ED0AA7"/>
    <w:rsid w:val="00EF1491"/>
    <w:rsid w:val="00EF1DC2"/>
    <w:rsid w:val="00F07ABA"/>
    <w:rsid w:val="00F110E3"/>
    <w:rsid w:val="00F152F0"/>
    <w:rsid w:val="00F31C1D"/>
    <w:rsid w:val="00F31FAF"/>
    <w:rsid w:val="00F3234E"/>
    <w:rsid w:val="00F36CB1"/>
    <w:rsid w:val="00F37FD7"/>
    <w:rsid w:val="00F417EF"/>
    <w:rsid w:val="00F47752"/>
    <w:rsid w:val="00F57437"/>
    <w:rsid w:val="00F81C0F"/>
    <w:rsid w:val="00F9296D"/>
    <w:rsid w:val="00FA4B6D"/>
    <w:rsid w:val="00FB282C"/>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36</TotalTime>
  <Pages>14</Pages>
  <Words>4126</Words>
  <Characters>23523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27594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10</cp:revision>
  <cp:lastPrinted>2022-12-07T18:00:00Z</cp:lastPrinted>
  <dcterms:created xsi:type="dcterms:W3CDTF">2023-06-13T02:11:00Z</dcterms:created>
  <dcterms:modified xsi:type="dcterms:W3CDTF">2023-06-19T16:32:00Z</dcterms:modified>
  <cp:category/>
</cp:coreProperties>
</file>